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6EA57" w14:textId="77777777" w:rsidR="001A4ACA" w:rsidRPr="00AF1762" w:rsidRDefault="002B018E" w:rsidP="00C05EB2">
      <w:pPr>
        <w:jc w:val="center"/>
        <w:rPr>
          <w:noProof/>
          <w:sz w:val="20"/>
          <w:szCs w:val="20"/>
          <w:lang w:eastAsia="nl-NL"/>
        </w:rPr>
      </w:pPr>
      <w:r w:rsidRPr="00AF1762">
        <w:rPr>
          <w:noProof/>
          <w:sz w:val="20"/>
          <w:szCs w:val="20"/>
          <w:lang w:eastAsia="nl-NL"/>
        </w:rPr>
        <w:drawing>
          <wp:inline distT="0" distB="0" distL="0" distR="0" wp14:anchorId="69439D0B" wp14:editId="61EC9725">
            <wp:extent cx="4762500" cy="10287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elastingdienst.png.png"/>
                    <pic:cNvPicPr/>
                  </pic:nvPicPr>
                  <pic:blipFill>
                    <a:blip r:embed="rId8">
                      <a:extLst>
                        <a:ext uri="{28A0092B-C50C-407E-A947-70E740481C1C}">
                          <a14:useLocalDpi xmlns:a14="http://schemas.microsoft.com/office/drawing/2010/main" val="0"/>
                        </a:ext>
                      </a:extLst>
                    </a:blip>
                    <a:stretch>
                      <a:fillRect/>
                    </a:stretch>
                  </pic:blipFill>
                  <pic:spPr>
                    <a:xfrm>
                      <a:off x="0" y="0"/>
                      <a:ext cx="4762500" cy="1028700"/>
                    </a:xfrm>
                    <a:prstGeom prst="rect">
                      <a:avLst/>
                    </a:prstGeom>
                  </pic:spPr>
                </pic:pic>
              </a:graphicData>
            </a:graphic>
          </wp:inline>
        </w:drawing>
      </w:r>
    </w:p>
    <w:p w14:paraId="03A8E380" w14:textId="77777777" w:rsidR="003E5BAE" w:rsidRPr="00AF1762" w:rsidRDefault="003E5BAE" w:rsidP="002C61A5">
      <w:pPr>
        <w:rPr>
          <w:noProof/>
          <w:sz w:val="20"/>
          <w:szCs w:val="20"/>
          <w:lang w:eastAsia="nl-NL"/>
        </w:rPr>
      </w:pPr>
      <w:r w:rsidRPr="00AF1762">
        <w:rPr>
          <w:noProof/>
          <w:sz w:val="20"/>
          <w:szCs w:val="20"/>
          <w:lang w:eastAsia="nl-NL"/>
        </w:rPr>
        <w:t xml:space="preserve">                              </w:t>
      </w:r>
    </w:p>
    <w:tbl>
      <w:tblPr>
        <w:tblStyle w:val="Tabelraster"/>
        <w:tblW w:w="14299" w:type="dxa"/>
        <w:tblInd w:w="704"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4299"/>
      </w:tblGrid>
      <w:tr w:rsidR="000F2F51" w:rsidRPr="00AF1762" w14:paraId="049D46DA" w14:textId="77777777" w:rsidTr="00C05EB2">
        <w:trPr>
          <w:trHeight w:val="5001"/>
        </w:trPr>
        <w:tc>
          <w:tcPr>
            <w:tcW w:w="14299" w:type="dxa"/>
            <w:shd w:val="clear" w:color="auto" w:fill="D9D9D9" w:themeFill="background1" w:themeFillShade="D9"/>
          </w:tcPr>
          <w:p w14:paraId="012C5B74" w14:textId="77777777" w:rsidR="000F2F51" w:rsidRPr="00AF1762" w:rsidRDefault="000F2F51" w:rsidP="00066172">
            <w:pPr>
              <w:rPr>
                <w:sz w:val="20"/>
                <w:szCs w:val="20"/>
              </w:rPr>
            </w:pPr>
          </w:p>
          <w:p w14:paraId="1DBD1C3A" w14:textId="77777777" w:rsidR="000F2F51" w:rsidRPr="00AF1762" w:rsidRDefault="000F2F51" w:rsidP="00066172">
            <w:pPr>
              <w:rPr>
                <w:sz w:val="20"/>
                <w:szCs w:val="20"/>
              </w:rPr>
            </w:pPr>
          </w:p>
          <w:p w14:paraId="7AF0A18D" w14:textId="77777777" w:rsidR="000F2F51" w:rsidRPr="00AF1762" w:rsidRDefault="002B018E" w:rsidP="00066172">
            <w:pPr>
              <w:rPr>
                <w:sz w:val="20"/>
                <w:szCs w:val="20"/>
              </w:rPr>
            </w:pPr>
            <w:r w:rsidRPr="00AF1762">
              <w:rPr>
                <w:noProof/>
                <w:sz w:val="20"/>
                <w:szCs w:val="20"/>
                <w:lang w:eastAsia="nl-NL"/>
              </w:rPr>
              <mc:AlternateContent>
                <mc:Choice Requires="wps">
                  <w:drawing>
                    <wp:anchor distT="0" distB="0" distL="114300" distR="114300" simplePos="0" relativeHeight="251659264" behindDoc="0" locked="0" layoutInCell="1" allowOverlap="1" wp14:anchorId="4C6F52B6" wp14:editId="65C4FC03">
                      <wp:simplePos x="0" y="0"/>
                      <wp:positionH relativeFrom="column">
                        <wp:posOffset>2327910</wp:posOffset>
                      </wp:positionH>
                      <wp:positionV relativeFrom="paragraph">
                        <wp:posOffset>112395</wp:posOffset>
                      </wp:positionV>
                      <wp:extent cx="4945380" cy="1828800"/>
                      <wp:effectExtent l="0" t="0" r="0" b="7620"/>
                      <wp:wrapNone/>
                      <wp:docPr id="4" name="Tekstvak 4"/>
                      <wp:cNvGraphicFramePr/>
                      <a:graphic xmlns:a="http://schemas.openxmlformats.org/drawingml/2006/main">
                        <a:graphicData uri="http://schemas.microsoft.com/office/word/2010/wordprocessingShape">
                          <wps:wsp>
                            <wps:cNvSpPr txBox="1"/>
                            <wps:spPr>
                              <a:xfrm>
                                <a:off x="0" y="0"/>
                                <a:ext cx="4945380" cy="1828800"/>
                              </a:xfrm>
                              <a:prstGeom prst="rect">
                                <a:avLst/>
                              </a:prstGeom>
                              <a:noFill/>
                              <a:ln>
                                <a:noFill/>
                              </a:ln>
                              <a:effectLst/>
                            </wps:spPr>
                            <wps:txbx>
                              <w:txbxContent>
                                <w:p w14:paraId="69C2CC9A" w14:textId="77777777" w:rsidR="00B8095D" w:rsidRPr="001A4ACA" w:rsidRDefault="00B8095D" w:rsidP="00C05EB2">
                                  <w:pPr>
                                    <w:jc w:val="center"/>
                                    <w:rPr>
                                      <w:b/>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Known error 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C6F52B6" id="_x0000_t202" coordsize="21600,21600" o:spt="202" path="m,l,21600r21600,l21600,xe">
                      <v:stroke joinstyle="miter"/>
                      <v:path gradientshapeok="t" o:connecttype="rect"/>
                    </v:shapetype>
                    <v:shape id="Tekstvak 4" o:spid="_x0000_s1026" type="#_x0000_t202" style="position:absolute;margin-left:183.3pt;margin-top:8.85pt;width:389.4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" filled="f" stroked="f">
                      <v:textbox style="mso-fit-shape-to-text:t">
                        <w:txbxContent>
                          <w:p w14:paraId="69C2CC9A" w14:textId="77777777" w:rsidR="00B8095D" w:rsidRPr="001A4ACA" w:rsidRDefault="00B8095D" w:rsidP="00C05EB2">
                            <w:pPr>
                              <w:jc w:val="center"/>
                              <w:rPr>
                                <w:b/>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Known error list</w:t>
                            </w:r>
                          </w:p>
                        </w:txbxContent>
                      </v:textbox>
                    </v:shape>
                  </w:pict>
                </mc:Fallback>
              </mc:AlternateContent>
            </w:r>
          </w:p>
          <w:p w14:paraId="7C72AAAC" w14:textId="77777777" w:rsidR="000F2F51" w:rsidRPr="00AF1762" w:rsidRDefault="000F2F51" w:rsidP="00066172">
            <w:pPr>
              <w:rPr>
                <w:sz w:val="20"/>
                <w:szCs w:val="20"/>
              </w:rPr>
            </w:pPr>
          </w:p>
          <w:p w14:paraId="560A883C" w14:textId="77777777" w:rsidR="000F2F51" w:rsidRPr="00AF1762" w:rsidRDefault="000F2F51" w:rsidP="00066172">
            <w:pPr>
              <w:rPr>
                <w:sz w:val="20"/>
                <w:szCs w:val="20"/>
              </w:rPr>
            </w:pPr>
          </w:p>
          <w:p w14:paraId="6D195A75" w14:textId="77777777" w:rsidR="000F2F51" w:rsidRPr="00AF1762" w:rsidRDefault="000F2F51" w:rsidP="00066172">
            <w:pPr>
              <w:rPr>
                <w:sz w:val="20"/>
                <w:szCs w:val="20"/>
              </w:rPr>
            </w:pPr>
          </w:p>
          <w:p w14:paraId="00B03398" w14:textId="77777777" w:rsidR="000F2F51" w:rsidRPr="00AF1762" w:rsidRDefault="000F2F51" w:rsidP="00066172">
            <w:pPr>
              <w:rPr>
                <w:sz w:val="20"/>
                <w:szCs w:val="20"/>
              </w:rPr>
            </w:pPr>
          </w:p>
          <w:p w14:paraId="02B7EFB7" w14:textId="77777777" w:rsidR="000F2F51" w:rsidRPr="00AF1762" w:rsidRDefault="000F2F51" w:rsidP="00066172">
            <w:pPr>
              <w:rPr>
                <w:sz w:val="20"/>
                <w:szCs w:val="20"/>
              </w:rPr>
            </w:pPr>
          </w:p>
          <w:p w14:paraId="6573FA60" w14:textId="77777777" w:rsidR="000F2F51" w:rsidRPr="00AF1762" w:rsidRDefault="000F2F51" w:rsidP="00066172">
            <w:pPr>
              <w:rPr>
                <w:sz w:val="20"/>
                <w:szCs w:val="20"/>
              </w:rPr>
            </w:pPr>
          </w:p>
          <w:p w14:paraId="2D591160" w14:textId="77777777" w:rsidR="000F2F51" w:rsidRPr="00AF1762" w:rsidRDefault="000F2F51" w:rsidP="00066172">
            <w:pPr>
              <w:rPr>
                <w:sz w:val="20"/>
                <w:szCs w:val="20"/>
              </w:rPr>
            </w:pPr>
          </w:p>
          <w:p w14:paraId="4CFC4898" w14:textId="77777777" w:rsidR="00D31943" w:rsidRPr="00AF1762" w:rsidRDefault="00D31943" w:rsidP="00D31943">
            <w:pPr>
              <w:tabs>
                <w:tab w:val="left" w:pos="4404"/>
              </w:tabs>
              <w:jc w:val="center"/>
              <w:rPr>
                <w:b/>
                <w:snapToGrid w:val="0"/>
                <w:color w:val="000000"/>
                <w:sz w:val="20"/>
                <w:szCs w:val="20"/>
              </w:rPr>
            </w:pPr>
          </w:p>
          <w:p w14:paraId="0579DC51" w14:textId="77777777" w:rsidR="00D748B4" w:rsidRPr="00735ADF" w:rsidRDefault="00D155FF" w:rsidP="00D31943">
            <w:pPr>
              <w:tabs>
                <w:tab w:val="left" w:pos="4404"/>
              </w:tabs>
              <w:jc w:val="center"/>
              <w:rPr>
                <w:b/>
                <w:snapToGrid w:val="0"/>
                <w:color w:val="000000"/>
                <w:sz w:val="56"/>
                <w:szCs w:val="56"/>
              </w:rPr>
            </w:pPr>
            <w:r>
              <w:rPr>
                <w:b/>
                <w:snapToGrid w:val="0"/>
                <w:color w:val="000000"/>
                <w:sz w:val="56"/>
                <w:szCs w:val="56"/>
              </w:rPr>
              <w:t>Schenk</w:t>
            </w:r>
            <w:r w:rsidR="000B6AE6" w:rsidRPr="00735ADF">
              <w:rPr>
                <w:b/>
                <w:snapToGrid w:val="0"/>
                <w:color w:val="000000"/>
                <w:sz w:val="56"/>
                <w:szCs w:val="56"/>
              </w:rPr>
              <w:t>belasting</w:t>
            </w:r>
          </w:p>
          <w:p w14:paraId="2F05D4E3" w14:textId="77777777" w:rsidR="007B2DEC" w:rsidRPr="00735ADF" w:rsidRDefault="007B2DEC" w:rsidP="00D31943">
            <w:pPr>
              <w:tabs>
                <w:tab w:val="left" w:pos="4404"/>
              </w:tabs>
              <w:jc w:val="center"/>
              <w:rPr>
                <w:b/>
                <w:sz w:val="56"/>
                <w:szCs w:val="56"/>
              </w:rPr>
            </w:pPr>
            <w:r w:rsidRPr="00735ADF">
              <w:rPr>
                <w:b/>
                <w:snapToGrid w:val="0"/>
                <w:color w:val="000000"/>
                <w:sz w:val="56"/>
                <w:szCs w:val="56"/>
              </w:rPr>
              <w:t>Aangifte</w:t>
            </w:r>
          </w:p>
          <w:p w14:paraId="0DC4CA8E" w14:textId="77777777" w:rsidR="00D31943" w:rsidRPr="00735ADF" w:rsidRDefault="00D31943" w:rsidP="00D31943">
            <w:pPr>
              <w:tabs>
                <w:tab w:val="left" w:pos="4404"/>
              </w:tabs>
              <w:jc w:val="center"/>
              <w:rPr>
                <w:b/>
                <w:sz w:val="56"/>
                <w:szCs w:val="56"/>
              </w:rPr>
            </w:pPr>
          </w:p>
          <w:p w14:paraId="519B6501" w14:textId="348DAA09" w:rsidR="002B018E" w:rsidRPr="00735ADF" w:rsidRDefault="002463B8" w:rsidP="00B96B99">
            <w:pPr>
              <w:tabs>
                <w:tab w:val="left" w:pos="4404"/>
              </w:tabs>
              <w:jc w:val="center"/>
              <w:rPr>
                <w:b/>
                <w:sz w:val="56"/>
                <w:szCs w:val="56"/>
              </w:rPr>
            </w:pPr>
            <w:r w:rsidRPr="00735ADF">
              <w:rPr>
                <w:b/>
                <w:sz w:val="56"/>
                <w:szCs w:val="56"/>
              </w:rPr>
              <w:t xml:space="preserve">Versie </w:t>
            </w:r>
            <w:r w:rsidR="00EB0B48">
              <w:rPr>
                <w:b/>
                <w:sz w:val="56"/>
                <w:szCs w:val="56"/>
              </w:rPr>
              <w:t>9</w:t>
            </w:r>
            <w:r w:rsidRPr="00735ADF">
              <w:rPr>
                <w:b/>
                <w:sz w:val="56"/>
                <w:szCs w:val="56"/>
              </w:rPr>
              <w:t>.</w:t>
            </w:r>
            <w:r w:rsidR="00D050C1">
              <w:rPr>
                <w:b/>
                <w:sz w:val="56"/>
                <w:szCs w:val="56"/>
              </w:rPr>
              <w:t>0</w:t>
            </w:r>
          </w:p>
          <w:p w14:paraId="517EB2C6" w14:textId="77777777" w:rsidR="005851D2" w:rsidRPr="00AF1762" w:rsidRDefault="005851D2" w:rsidP="00B96B99">
            <w:pPr>
              <w:tabs>
                <w:tab w:val="left" w:pos="4404"/>
              </w:tabs>
              <w:jc w:val="center"/>
              <w:rPr>
                <w:b/>
                <w:sz w:val="20"/>
                <w:szCs w:val="20"/>
              </w:rPr>
            </w:pPr>
          </w:p>
        </w:tc>
      </w:tr>
      <w:tr w:rsidR="005851D2" w:rsidRPr="00AF1762" w14:paraId="2B35E5E0" w14:textId="77777777" w:rsidTr="00C05EB2">
        <w:trPr>
          <w:trHeight w:val="208"/>
        </w:trPr>
        <w:tc>
          <w:tcPr>
            <w:tcW w:w="14299" w:type="dxa"/>
            <w:shd w:val="clear" w:color="auto" w:fill="D9D9D9" w:themeFill="background1" w:themeFillShade="D9"/>
          </w:tcPr>
          <w:p w14:paraId="20B3C268" w14:textId="77777777" w:rsidR="005851D2" w:rsidRPr="00AF1762" w:rsidRDefault="005851D2" w:rsidP="00066172">
            <w:pPr>
              <w:rPr>
                <w:sz w:val="20"/>
                <w:szCs w:val="20"/>
              </w:rPr>
            </w:pPr>
            <w:r w:rsidRPr="00AF1762">
              <w:rPr>
                <w:sz w:val="20"/>
                <w:szCs w:val="20"/>
              </w:rPr>
              <w:t xml:space="preserve">        </w:t>
            </w:r>
          </w:p>
        </w:tc>
      </w:tr>
      <w:tr w:rsidR="005851D2" w:rsidRPr="00AF1762" w14:paraId="6F83AF2E" w14:textId="77777777" w:rsidTr="00C05EB2">
        <w:trPr>
          <w:trHeight w:val="208"/>
        </w:trPr>
        <w:tc>
          <w:tcPr>
            <w:tcW w:w="14299" w:type="dxa"/>
            <w:shd w:val="clear" w:color="auto" w:fill="D9D9D9" w:themeFill="background1" w:themeFillShade="D9"/>
          </w:tcPr>
          <w:p w14:paraId="4DC090E6" w14:textId="77777777" w:rsidR="005851D2" w:rsidRPr="00AF1762" w:rsidRDefault="005851D2" w:rsidP="00066172">
            <w:pPr>
              <w:rPr>
                <w:sz w:val="20"/>
                <w:szCs w:val="20"/>
              </w:rPr>
            </w:pPr>
          </w:p>
        </w:tc>
      </w:tr>
      <w:tr w:rsidR="005851D2" w:rsidRPr="00AF1762" w14:paraId="384CF235" w14:textId="77777777" w:rsidTr="00C05EB2">
        <w:trPr>
          <w:trHeight w:val="220"/>
        </w:trPr>
        <w:tc>
          <w:tcPr>
            <w:tcW w:w="14299" w:type="dxa"/>
            <w:shd w:val="clear" w:color="auto" w:fill="D9D9D9" w:themeFill="background1" w:themeFillShade="D9"/>
          </w:tcPr>
          <w:p w14:paraId="29E45992" w14:textId="77777777" w:rsidR="005851D2" w:rsidRPr="00AF1762" w:rsidRDefault="005851D2" w:rsidP="00066172">
            <w:pPr>
              <w:rPr>
                <w:sz w:val="20"/>
                <w:szCs w:val="20"/>
              </w:rPr>
            </w:pPr>
          </w:p>
        </w:tc>
      </w:tr>
    </w:tbl>
    <w:p w14:paraId="7AF4AF9F" w14:textId="77777777" w:rsidR="000F2F51" w:rsidRPr="00AF1762" w:rsidRDefault="000F2F51" w:rsidP="002C61A5">
      <w:pPr>
        <w:rPr>
          <w:sz w:val="20"/>
          <w:szCs w:val="20"/>
        </w:rPr>
      </w:pPr>
    </w:p>
    <w:p w14:paraId="180254D6" w14:textId="77777777" w:rsidR="00012FDF" w:rsidRPr="00AF1762" w:rsidRDefault="00012FDF" w:rsidP="002C61A5">
      <w:pPr>
        <w:pStyle w:val="Koptekst"/>
        <w:tabs>
          <w:tab w:val="clear" w:pos="4536"/>
          <w:tab w:val="clear" w:pos="9072"/>
        </w:tabs>
        <w:rPr>
          <w:sz w:val="20"/>
          <w:szCs w:val="20"/>
        </w:rPr>
      </w:pPr>
    </w:p>
    <w:p w14:paraId="2C7D42C7" w14:textId="77777777" w:rsidR="00012FDF" w:rsidRPr="00AF1762" w:rsidRDefault="00012FDF" w:rsidP="002C61A5">
      <w:pPr>
        <w:rPr>
          <w:sz w:val="20"/>
          <w:szCs w:val="20"/>
        </w:rPr>
      </w:pPr>
    </w:p>
    <w:p w14:paraId="5C778623" w14:textId="77777777" w:rsidR="00012FDF" w:rsidRPr="00AF1762" w:rsidRDefault="00012FDF" w:rsidP="002C61A5">
      <w:pPr>
        <w:rPr>
          <w:sz w:val="20"/>
          <w:szCs w:val="20"/>
        </w:rPr>
      </w:pPr>
    </w:p>
    <w:p w14:paraId="7061CF3E" w14:textId="77777777" w:rsidR="00602CFC" w:rsidRPr="00AF1762" w:rsidRDefault="00602CFC">
      <w:pPr>
        <w:rPr>
          <w:sz w:val="20"/>
          <w:szCs w:val="20"/>
        </w:rPr>
      </w:pPr>
      <w:r w:rsidRPr="00AF1762">
        <w:rPr>
          <w:sz w:val="20"/>
          <w:szCs w:val="20"/>
        </w:rPr>
        <w:br w:type="page"/>
      </w:r>
    </w:p>
    <w:p w14:paraId="73587841" w14:textId="77777777" w:rsidR="00602CFC" w:rsidRPr="00AF1762" w:rsidRDefault="00602CFC" w:rsidP="00602CFC">
      <w:pPr>
        <w:ind w:left="284" w:firstLine="284"/>
        <w:rPr>
          <w:sz w:val="20"/>
          <w:szCs w:val="20"/>
        </w:rPr>
      </w:pPr>
      <w:r w:rsidRPr="00AF1762">
        <w:rPr>
          <w:sz w:val="20"/>
          <w:szCs w:val="20"/>
        </w:rPr>
        <w:lastRenderedPageBreak/>
        <w:t>Versiehistorie</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418"/>
        <w:gridCol w:w="11690"/>
      </w:tblGrid>
      <w:tr w:rsidR="00602CFC" w:rsidRPr="00AF1762" w14:paraId="7B6A69E8" w14:textId="77777777" w:rsidTr="00BE63FA">
        <w:tc>
          <w:tcPr>
            <w:tcW w:w="1276" w:type="dxa"/>
            <w:shd w:val="clear" w:color="auto" w:fill="D9D9D9" w:themeFill="background1" w:themeFillShade="D9"/>
          </w:tcPr>
          <w:p w14:paraId="240A43D6" w14:textId="77777777" w:rsidR="00602CFC" w:rsidRPr="00AF1762" w:rsidRDefault="00602CFC" w:rsidP="00EF7651">
            <w:pPr>
              <w:jc w:val="center"/>
              <w:rPr>
                <w:b/>
                <w:sz w:val="20"/>
                <w:szCs w:val="20"/>
              </w:rPr>
            </w:pPr>
            <w:r w:rsidRPr="00AF1762">
              <w:rPr>
                <w:b/>
                <w:sz w:val="20"/>
                <w:szCs w:val="20"/>
              </w:rPr>
              <w:t>Versie</w:t>
            </w:r>
          </w:p>
        </w:tc>
        <w:tc>
          <w:tcPr>
            <w:tcW w:w="1418" w:type="dxa"/>
            <w:shd w:val="clear" w:color="auto" w:fill="D9D9D9" w:themeFill="background1" w:themeFillShade="D9"/>
          </w:tcPr>
          <w:p w14:paraId="38D923B6" w14:textId="77777777" w:rsidR="00602CFC" w:rsidRPr="00AF1762" w:rsidRDefault="00602CFC" w:rsidP="00EF7651">
            <w:pPr>
              <w:jc w:val="center"/>
              <w:rPr>
                <w:b/>
                <w:sz w:val="20"/>
                <w:szCs w:val="20"/>
              </w:rPr>
            </w:pPr>
            <w:r w:rsidRPr="00AF1762">
              <w:rPr>
                <w:b/>
                <w:sz w:val="20"/>
                <w:szCs w:val="20"/>
              </w:rPr>
              <w:t>Datum</w:t>
            </w:r>
          </w:p>
        </w:tc>
        <w:tc>
          <w:tcPr>
            <w:tcW w:w="11690" w:type="dxa"/>
            <w:shd w:val="clear" w:color="auto" w:fill="D9D9D9" w:themeFill="background1" w:themeFillShade="D9"/>
          </w:tcPr>
          <w:p w14:paraId="7D3BD514" w14:textId="77777777" w:rsidR="00602CFC" w:rsidRPr="00AF1762" w:rsidRDefault="00602CFC" w:rsidP="00EF7651">
            <w:pPr>
              <w:rPr>
                <w:b/>
                <w:sz w:val="20"/>
                <w:szCs w:val="20"/>
              </w:rPr>
            </w:pPr>
            <w:r w:rsidRPr="00AF1762">
              <w:rPr>
                <w:b/>
                <w:sz w:val="20"/>
                <w:szCs w:val="20"/>
              </w:rPr>
              <w:t>Wijzigingen</w:t>
            </w:r>
          </w:p>
        </w:tc>
      </w:tr>
      <w:tr w:rsidR="00EB0B48" w14:paraId="1C63586D" w14:textId="77777777" w:rsidTr="00D155FF">
        <w:tc>
          <w:tcPr>
            <w:tcW w:w="1276" w:type="dxa"/>
          </w:tcPr>
          <w:p w14:paraId="05843B6D" w14:textId="2C62668E" w:rsidR="00EB0B48" w:rsidRDefault="00EB0B48" w:rsidP="00EF7651">
            <w:pPr>
              <w:jc w:val="center"/>
              <w:rPr>
                <w:sz w:val="20"/>
                <w:szCs w:val="20"/>
              </w:rPr>
            </w:pPr>
            <w:r>
              <w:rPr>
                <w:sz w:val="20"/>
                <w:szCs w:val="20"/>
              </w:rPr>
              <w:t>9.0</w:t>
            </w:r>
          </w:p>
        </w:tc>
        <w:tc>
          <w:tcPr>
            <w:tcW w:w="1418" w:type="dxa"/>
          </w:tcPr>
          <w:p w14:paraId="3CE884A9" w14:textId="604B93C6" w:rsidR="00EB0B48" w:rsidRDefault="00EB0B48" w:rsidP="00EF7651">
            <w:pPr>
              <w:jc w:val="center"/>
              <w:rPr>
                <w:sz w:val="20"/>
                <w:szCs w:val="20"/>
              </w:rPr>
            </w:pPr>
            <w:r>
              <w:rPr>
                <w:sz w:val="20"/>
                <w:szCs w:val="20"/>
              </w:rPr>
              <w:t>24-04-2026</w:t>
            </w:r>
          </w:p>
        </w:tc>
        <w:tc>
          <w:tcPr>
            <w:tcW w:w="11690" w:type="dxa"/>
          </w:tcPr>
          <w:p w14:paraId="3F362CD9" w14:textId="3D94ED5E" w:rsidR="00EB0B48" w:rsidRDefault="00EB0B48" w:rsidP="00915053">
            <w:pPr>
              <w:rPr>
                <w:sz w:val="20"/>
                <w:szCs w:val="20"/>
              </w:rPr>
            </w:pPr>
            <w:r>
              <w:rPr>
                <w:sz w:val="20"/>
                <w:szCs w:val="20"/>
              </w:rPr>
              <w:t>Error 002, 003, 007 en 008 verwijderd. Error 011 gewijzigd.</w:t>
            </w:r>
          </w:p>
        </w:tc>
      </w:tr>
      <w:tr w:rsidR="00EB0B48" w14:paraId="37F0203B" w14:textId="77777777" w:rsidTr="00D155FF">
        <w:tc>
          <w:tcPr>
            <w:tcW w:w="1276" w:type="dxa"/>
          </w:tcPr>
          <w:p w14:paraId="784163D3" w14:textId="7BA217D9" w:rsidR="00EB0B48" w:rsidRDefault="00EB0B48" w:rsidP="00EB0B48">
            <w:pPr>
              <w:jc w:val="center"/>
              <w:rPr>
                <w:sz w:val="20"/>
                <w:szCs w:val="20"/>
              </w:rPr>
            </w:pPr>
            <w:r>
              <w:rPr>
                <w:sz w:val="20"/>
                <w:szCs w:val="20"/>
              </w:rPr>
              <w:t>8.0</w:t>
            </w:r>
          </w:p>
        </w:tc>
        <w:tc>
          <w:tcPr>
            <w:tcW w:w="1418" w:type="dxa"/>
          </w:tcPr>
          <w:p w14:paraId="7F9F9A6C" w14:textId="1479E595" w:rsidR="00EB0B48" w:rsidRDefault="00EB0B48" w:rsidP="00EB0B48">
            <w:pPr>
              <w:jc w:val="center"/>
              <w:rPr>
                <w:sz w:val="20"/>
                <w:szCs w:val="20"/>
              </w:rPr>
            </w:pPr>
            <w:r>
              <w:rPr>
                <w:sz w:val="20"/>
                <w:szCs w:val="20"/>
              </w:rPr>
              <w:t>12-12-2025</w:t>
            </w:r>
          </w:p>
        </w:tc>
        <w:tc>
          <w:tcPr>
            <w:tcW w:w="11690" w:type="dxa"/>
          </w:tcPr>
          <w:p w14:paraId="28F41C58" w14:textId="23694173" w:rsidR="00EB0B48" w:rsidRDefault="00EB0B48" w:rsidP="00EB0B48">
            <w:pPr>
              <w:rPr>
                <w:sz w:val="20"/>
                <w:szCs w:val="20"/>
              </w:rPr>
            </w:pPr>
            <w:r>
              <w:rPr>
                <w:sz w:val="20"/>
                <w:szCs w:val="20"/>
              </w:rPr>
              <w:t>Error 011 toegevoegd.</w:t>
            </w:r>
          </w:p>
        </w:tc>
      </w:tr>
      <w:tr w:rsidR="00EB0B48" w14:paraId="2439CED4" w14:textId="77777777" w:rsidTr="00D155FF">
        <w:tc>
          <w:tcPr>
            <w:tcW w:w="1276" w:type="dxa"/>
          </w:tcPr>
          <w:p w14:paraId="1DBC4CA7" w14:textId="361AD10A" w:rsidR="00EB0B48" w:rsidRDefault="00EB0B48" w:rsidP="00EB0B48">
            <w:pPr>
              <w:jc w:val="center"/>
              <w:rPr>
                <w:sz w:val="20"/>
                <w:szCs w:val="20"/>
              </w:rPr>
            </w:pPr>
            <w:r>
              <w:rPr>
                <w:sz w:val="20"/>
                <w:szCs w:val="20"/>
              </w:rPr>
              <w:t>7.0</w:t>
            </w:r>
          </w:p>
        </w:tc>
        <w:tc>
          <w:tcPr>
            <w:tcW w:w="1418" w:type="dxa"/>
          </w:tcPr>
          <w:p w14:paraId="5BD56966" w14:textId="3DD23B15" w:rsidR="00EB0B48" w:rsidRDefault="00EB0B48" w:rsidP="00EB0B48">
            <w:pPr>
              <w:jc w:val="center"/>
              <w:rPr>
                <w:sz w:val="20"/>
                <w:szCs w:val="20"/>
              </w:rPr>
            </w:pPr>
            <w:r>
              <w:rPr>
                <w:sz w:val="20"/>
                <w:szCs w:val="20"/>
              </w:rPr>
              <w:t>26-06-2025</w:t>
            </w:r>
          </w:p>
        </w:tc>
        <w:tc>
          <w:tcPr>
            <w:tcW w:w="11690" w:type="dxa"/>
          </w:tcPr>
          <w:p w14:paraId="253959E1" w14:textId="45317549" w:rsidR="00EB0B48" w:rsidRDefault="00EB0B48" w:rsidP="00EB0B48">
            <w:pPr>
              <w:rPr>
                <w:sz w:val="20"/>
                <w:szCs w:val="20"/>
              </w:rPr>
            </w:pPr>
            <w:r>
              <w:rPr>
                <w:sz w:val="20"/>
                <w:szCs w:val="20"/>
              </w:rPr>
              <w:t>Revisie kolom Status, zie ook Toelichting op Status. Error 009 en 010 gewijzigd.</w:t>
            </w:r>
          </w:p>
        </w:tc>
      </w:tr>
      <w:tr w:rsidR="00EB0B48" w14:paraId="67200F0B" w14:textId="77777777" w:rsidTr="00D155FF">
        <w:tc>
          <w:tcPr>
            <w:tcW w:w="1276" w:type="dxa"/>
          </w:tcPr>
          <w:p w14:paraId="77C74950" w14:textId="3EE7DE69" w:rsidR="00EB0B48" w:rsidRDefault="00EB0B48" w:rsidP="00EB0B48">
            <w:pPr>
              <w:jc w:val="center"/>
              <w:rPr>
                <w:sz w:val="20"/>
                <w:szCs w:val="20"/>
              </w:rPr>
            </w:pPr>
            <w:r>
              <w:rPr>
                <w:sz w:val="20"/>
                <w:szCs w:val="20"/>
              </w:rPr>
              <w:t>6.4</w:t>
            </w:r>
          </w:p>
        </w:tc>
        <w:tc>
          <w:tcPr>
            <w:tcW w:w="1418" w:type="dxa"/>
          </w:tcPr>
          <w:p w14:paraId="3354711B" w14:textId="52D9BBA3" w:rsidR="00EB0B48" w:rsidRDefault="00EB0B48" w:rsidP="00EB0B48">
            <w:pPr>
              <w:jc w:val="center"/>
              <w:rPr>
                <w:sz w:val="20"/>
                <w:szCs w:val="20"/>
              </w:rPr>
            </w:pPr>
            <w:r>
              <w:rPr>
                <w:sz w:val="20"/>
                <w:szCs w:val="20"/>
              </w:rPr>
              <w:t>04-04-2025</w:t>
            </w:r>
          </w:p>
        </w:tc>
        <w:tc>
          <w:tcPr>
            <w:tcW w:w="11690" w:type="dxa"/>
          </w:tcPr>
          <w:p w14:paraId="4983FA24" w14:textId="6894997C" w:rsidR="00EB0B48" w:rsidRDefault="00EB0B48" w:rsidP="00EB0B48">
            <w:pPr>
              <w:rPr>
                <w:sz w:val="20"/>
                <w:szCs w:val="20"/>
              </w:rPr>
            </w:pPr>
            <w:r>
              <w:rPr>
                <w:sz w:val="20"/>
                <w:szCs w:val="20"/>
              </w:rPr>
              <w:t>Error 009 en 010 toegevoegd.</w:t>
            </w:r>
          </w:p>
        </w:tc>
      </w:tr>
      <w:tr w:rsidR="00EB0B48" w14:paraId="060E9192" w14:textId="77777777" w:rsidTr="00D155FF">
        <w:tc>
          <w:tcPr>
            <w:tcW w:w="1276" w:type="dxa"/>
          </w:tcPr>
          <w:p w14:paraId="643098CD" w14:textId="68139DA1" w:rsidR="00EB0B48" w:rsidRDefault="00EB0B48" w:rsidP="00EB0B48">
            <w:pPr>
              <w:jc w:val="center"/>
              <w:rPr>
                <w:sz w:val="20"/>
                <w:szCs w:val="20"/>
              </w:rPr>
            </w:pPr>
            <w:r>
              <w:rPr>
                <w:sz w:val="20"/>
                <w:szCs w:val="20"/>
              </w:rPr>
              <w:t>6.3</w:t>
            </w:r>
          </w:p>
        </w:tc>
        <w:tc>
          <w:tcPr>
            <w:tcW w:w="1418" w:type="dxa"/>
          </w:tcPr>
          <w:p w14:paraId="3762D819" w14:textId="53931755" w:rsidR="00EB0B48" w:rsidRDefault="00EB0B48" w:rsidP="00EB0B48">
            <w:pPr>
              <w:jc w:val="center"/>
              <w:rPr>
                <w:sz w:val="20"/>
                <w:szCs w:val="20"/>
              </w:rPr>
            </w:pPr>
            <w:r>
              <w:rPr>
                <w:sz w:val="20"/>
                <w:szCs w:val="20"/>
              </w:rPr>
              <w:t>26-09-2022</w:t>
            </w:r>
          </w:p>
        </w:tc>
        <w:tc>
          <w:tcPr>
            <w:tcW w:w="11690" w:type="dxa"/>
          </w:tcPr>
          <w:p w14:paraId="660918F0" w14:textId="4CF2FCA8" w:rsidR="00EB0B48" w:rsidRDefault="00EB0B48" w:rsidP="00EB0B48">
            <w:pPr>
              <w:rPr>
                <w:sz w:val="20"/>
                <w:szCs w:val="20"/>
              </w:rPr>
            </w:pPr>
            <w:r>
              <w:rPr>
                <w:sz w:val="20"/>
                <w:szCs w:val="20"/>
              </w:rPr>
              <w:t>Error 004, 005 en 006 verwijderd.</w:t>
            </w:r>
          </w:p>
        </w:tc>
      </w:tr>
      <w:tr w:rsidR="00EB0B48" w14:paraId="093CAB93" w14:textId="77777777" w:rsidTr="00D155FF">
        <w:tc>
          <w:tcPr>
            <w:tcW w:w="1276" w:type="dxa"/>
          </w:tcPr>
          <w:p w14:paraId="4CBFD2D5" w14:textId="778ED4B4" w:rsidR="00EB0B48" w:rsidRDefault="00EB0B48" w:rsidP="00EB0B48">
            <w:pPr>
              <w:jc w:val="center"/>
              <w:rPr>
                <w:sz w:val="20"/>
                <w:szCs w:val="20"/>
              </w:rPr>
            </w:pPr>
            <w:r>
              <w:rPr>
                <w:sz w:val="20"/>
                <w:szCs w:val="20"/>
              </w:rPr>
              <w:t>6.2</w:t>
            </w:r>
          </w:p>
        </w:tc>
        <w:tc>
          <w:tcPr>
            <w:tcW w:w="1418" w:type="dxa"/>
          </w:tcPr>
          <w:p w14:paraId="76081FD9" w14:textId="3D830756" w:rsidR="00EB0B48" w:rsidRDefault="00EB0B48" w:rsidP="00EB0B48">
            <w:pPr>
              <w:jc w:val="center"/>
              <w:rPr>
                <w:sz w:val="20"/>
                <w:szCs w:val="20"/>
              </w:rPr>
            </w:pPr>
            <w:r>
              <w:rPr>
                <w:sz w:val="20"/>
                <w:szCs w:val="20"/>
              </w:rPr>
              <w:t>21-10-2021</w:t>
            </w:r>
          </w:p>
        </w:tc>
        <w:tc>
          <w:tcPr>
            <w:tcW w:w="11690" w:type="dxa"/>
          </w:tcPr>
          <w:p w14:paraId="30BACC4E" w14:textId="4D6C6F77" w:rsidR="00EB0B48" w:rsidRDefault="00EB0B48" w:rsidP="00EB0B48">
            <w:pPr>
              <w:rPr>
                <w:sz w:val="20"/>
                <w:szCs w:val="20"/>
              </w:rPr>
            </w:pPr>
            <w:r>
              <w:rPr>
                <w:sz w:val="20"/>
                <w:szCs w:val="20"/>
              </w:rPr>
              <w:t xml:space="preserve">Errors zijn herschreven en de lay-out van dit document is aangepast. De meest recente known errors staan bovenaan. </w:t>
            </w:r>
          </w:p>
        </w:tc>
      </w:tr>
      <w:tr w:rsidR="00EB0B48" w14:paraId="6EBA1340" w14:textId="77777777" w:rsidTr="00D155FF">
        <w:tc>
          <w:tcPr>
            <w:tcW w:w="1276" w:type="dxa"/>
          </w:tcPr>
          <w:p w14:paraId="3C6DDD0C" w14:textId="77777777" w:rsidR="00EB0B48" w:rsidRDefault="00EB0B48" w:rsidP="00EB0B48">
            <w:pPr>
              <w:jc w:val="center"/>
              <w:rPr>
                <w:sz w:val="20"/>
                <w:szCs w:val="20"/>
              </w:rPr>
            </w:pPr>
            <w:r>
              <w:rPr>
                <w:sz w:val="20"/>
                <w:szCs w:val="20"/>
              </w:rPr>
              <w:t>6.1</w:t>
            </w:r>
          </w:p>
        </w:tc>
        <w:tc>
          <w:tcPr>
            <w:tcW w:w="1418" w:type="dxa"/>
          </w:tcPr>
          <w:p w14:paraId="5DC5E143" w14:textId="77777777" w:rsidR="00EB0B48" w:rsidRDefault="00EB0B48" w:rsidP="00EB0B48">
            <w:pPr>
              <w:jc w:val="center"/>
              <w:rPr>
                <w:sz w:val="20"/>
                <w:szCs w:val="20"/>
              </w:rPr>
            </w:pPr>
            <w:r>
              <w:rPr>
                <w:sz w:val="20"/>
                <w:szCs w:val="20"/>
              </w:rPr>
              <w:t>28-07-2021</w:t>
            </w:r>
          </w:p>
        </w:tc>
        <w:tc>
          <w:tcPr>
            <w:tcW w:w="11690" w:type="dxa"/>
          </w:tcPr>
          <w:p w14:paraId="0B5FA142" w14:textId="77777777" w:rsidR="00EB0B48" w:rsidRDefault="00EB0B48" w:rsidP="00EB0B48">
            <w:pPr>
              <w:rPr>
                <w:sz w:val="20"/>
                <w:szCs w:val="20"/>
              </w:rPr>
            </w:pPr>
            <w:r>
              <w:rPr>
                <w:sz w:val="20"/>
                <w:szCs w:val="20"/>
              </w:rPr>
              <w:t xml:space="preserve">Status error 006 en 007 aangepast (en nummering errors ingekort). </w:t>
            </w:r>
          </w:p>
        </w:tc>
      </w:tr>
      <w:tr w:rsidR="00EB0B48" w14:paraId="7F7BEB25" w14:textId="77777777" w:rsidTr="00D155FF">
        <w:tc>
          <w:tcPr>
            <w:tcW w:w="1276" w:type="dxa"/>
          </w:tcPr>
          <w:p w14:paraId="738179E1" w14:textId="77777777" w:rsidR="00EB0B48" w:rsidRDefault="00EB0B48" w:rsidP="00EB0B48">
            <w:pPr>
              <w:jc w:val="center"/>
              <w:rPr>
                <w:sz w:val="20"/>
                <w:szCs w:val="20"/>
              </w:rPr>
            </w:pPr>
            <w:r>
              <w:rPr>
                <w:sz w:val="20"/>
                <w:szCs w:val="20"/>
              </w:rPr>
              <w:t>6.0</w:t>
            </w:r>
          </w:p>
        </w:tc>
        <w:tc>
          <w:tcPr>
            <w:tcW w:w="1418" w:type="dxa"/>
          </w:tcPr>
          <w:p w14:paraId="492DA1DA" w14:textId="77777777" w:rsidR="00EB0B48" w:rsidRDefault="00EB0B48" w:rsidP="00EB0B48">
            <w:pPr>
              <w:jc w:val="center"/>
              <w:rPr>
                <w:sz w:val="20"/>
                <w:szCs w:val="20"/>
              </w:rPr>
            </w:pPr>
            <w:r>
              <w:rPr>
                <w:sz w:val="20"/>
                <w:szCs w:val="20"/>
              </w:rPr>
              <w:t>28-04-2021</w:t>
            </w:r>
          </w:p>
        </w:tc>
        <w:tc>
          <w:tcPr>
            <w:tcW w:w="11690" w:type="dxa"/>
          </w:tcPr>
          <w:p w14:paraId="76A6FE6F" w14:textId="77777777" w:rsidR="00EB0B48" w:rsidRDefault="00EB0B48" w:rsidP="00EB0B48">
            <w:pPr>
              <w:rPr>
                <w:sz w:val="20"/>
                <w:szCs w:val="20"/>
              </w:rPr>
            </w:pPr>
            <w:r>
              <w:rPr>
                <w:sz w:val="20"/>
                <w:szCs w:val="20"/>
              </w:rPr>
              <w:t xml:space="preserve">Error 007 en 008 toegevoegd. </w:t>
            </w:r>
          </w:p>
        </w:tc>
      </w:tr>
      <w:tr w:rsidR="00EB0B48" w14:paraId="6847F21F" w14:textId="77777777" w:rsidTr="00D155FF">
        <w:tc>
          <w:tcPr>
            <w:tcW w:w="1276" w:type="dxa"/>
          </w:tcPr>
          <w:p w14:paraId="4FF8F056" w14:textId="77777777" w:rsidR="00EB0B48" w:rsidRDefault="00EB0B48" w:rsidP="00EB0B48">
            <w:pPr>
              <w:jc w:val="center"/>
              <w:rPr>
                <w:sz w:val="20"/>
                <w:szCs w:val="20"/>
              </w:rPr>
            </w:pPr>
            <w:r>
              <w:rPr>
                <w:sz w:val="20"/>
                <w:szCs w:val="20"/>
              </w:rPr>
              <w:t>5.2</w:t>
            </w:r>
          </w:p>
        </w:tc>
        <w:tc>
          <w:tcPr>
            <w:tcW w:w="1418" w:type="dxa"/>
          </w:tcPr>
          <w:p w14:paraId="1C2903DD" w14:textId="77777777" w:rsidR="00EB0B48" w:rsidRDefault="00EB0B48" w:rsidP="00EB0B48">
            <w:pPr>
              <w:jc w:val="center"/>
              <w:rPr>
                <w:sz w:val="20"/>
                <w:szCs w:val="20"/>
              </w:rPr>
            </w:pPr>
            <w:r>
              <w:rPr>
                <w:sz w:val="20"/>
                <w:szCs w:val="20"/>
              </w:rPr>
              <w:t>14-12-2020</w:t>
            </w:r>
          </w:p>
        </w:tc>
        <w:tc>
          <w:tcPr>
            <w:tcW w:w="11690" w:type="dxa"/>
          </w:tcPr>
          <w:p w14:paraId="6C85E8FC" w14:textId="77777777" w:rsidR="00EB0B48" w:rsidRDefault="00EB0B48" w:rsidP="00EB0B48">
            <w:pPr>
              <w:rPr>
                <w:sz w:val="20"/>
                <w:szCs w:val="20"/>
              </w:rPr>
            </w:pPr>
            <w:r>
              <w:rPr>
                <w:sz w:val="20"/>
                <w:szCs w:val="20"/>
              </w:rPr>
              <w:t>Kleine wijziging in error 002 en status aangepast.</w:t>
            </w:r>
          </w:p>
        </w:tc>
      </w:tr>
      <w:tr w:rsidR="00EB0B48" w14:paraId="404CBE74" w14:textId="77777777" w:rsidTr="00D155FF">
        <w:tc>
          <w:tcPr>
            <w:tcW w:w="1276" w:type="dxa"/>
          </w:tcPr>
          <w:p w14:paraId="2B2082BA" w14:textId="77777777" w:rsidR="00EB0B48" w:rsidRDefault="00EB0B48" w:rsidP="00EB0B48">
            <w:pPr>
              <w:jc w:val="center"/>
              <w:rPr>
                <w:sz w:val="20"/>
                <w:szCs w:val="20"/>
              </w:rPr>
            </w:pPr>
            <w:r>
              <w:rPr>
                <w:sz w:val="20"/>
                <w:szCs w:val="20"/>
              </w:rPr>
              <w:t xml:space="preserve">5.1 </w:t>
            </w:r>
          </w:p>
        </w:tc>
        <w:tc>
          <w:tcPr>
            <w:tcW w:w="1418" w:type="dxa"/>
          </w:tcPr>
          <w:p w14:paraId="1943EFE4" w14:textId="77777777" w:rsidR="00EB0B48" w:rsidRDefault="00EB0B48" w:rsidP="00EB0B48">
            <w:pPr>
              <w:jc w:val="center"/>
              <w:rPr>
                <w:sz w:val="20"/>
                <w:szCs w:val="20"/>
              </w:rPr>
            </w:pPr>
            <w:r>
              <w:rPr>
                <w:sz w:val="20"/>
                <w:szCs w:val="20"/>
              </w:rPr>
              <w:t>02-12-2020</w:t>
            </w:r>
          </w:p>
        </w:tc>
        <w:tc>
          <w:tcPr>
            <w:tcW w:w="11690" w:type="dxa"/>
          </w:tcPr>
          <w:p w14:paraId="5E56BAE5" w14:textId="77777777" w:rsidR="00EB0B48" w:rsidRDefault="00EB0B48" w:rsidP="00EB0B48">
            <w:pPr>
              <w:rPr>
                <w:sz w:val="20"/>
                <w:szCs w:val="20"/>
              </w:rPr>
            </w:pPr>
            <w:r>
              <w:rPr>
                <w:sz w:val="20"/>
                <w:szCs w:val="20"/>
              </w:rPr>
              <w:t xml:space="preserve">Status van enkele errors aangepast. </w:t>
            </w:r>
          </w:p>
        </w:tc>
      </w:tr>
      <w:tr w:rsidR="00EB0B48" w14:paraId="61F8D63D" w14:textId="77777777" w:rsidTr="00D155FF">
        <w:tc>
          <w:tcPr>
            <w:tcW w:w="1276" w:type="dxa"/>
          </w:tcPr>
          <w:p w14:paraId="5B334B1F" w14:textId="77777777" w:rsidR="00EB0B48" w:rsidRDefault="00EB0B48" w:rsidP="00EB0B48">
            <w:pPr>
              <w:jc w:val="center"/>
              <w:rPr>
                <w:sz w:val="20"/>
                <w:szCs w:val="20"/>
              </w:rPr>
            </w:pPr>
            <w:r>
              <w:rPr>
                <w:sz w:val="20"/>
                <w:szCs w:val="20"/>
              </w:rPr>
              <w:t>5.0</w:t>
            </w:r>
          </w:p>
        </w:tc>
        <w:tc>
          <w:tcPr>
            <w:tcW w:w="1418" w:type="dxa"/>
          </w:tcPr>
          <w:p w14:paraId="59D5BC14" w14:textId="77777777" w:rsidR="00EB0B48" w:rsidRDefault="00EB0B48" w:rsidP="00EB0B48">
            <w:pPr>
              <w:jc w:val="center"/>
              <w:rPr>
                <w:sz w:val="20"/>
                <w:szCs w:val="20"/>
              </w:rPr>
            </w:pPr>
            <w:r>
              <w:rPr>
                <w:sz w:val="20"/>
                <w:szCs w:val="20"/>
              </w:rPr>
              <w:t xml:space="preserve">29-10-2020 </w:t>
            </w:r>
          </w:p>
        </w:tc>
        <w:tc>
          <w:tcPr>
            <w:tcW w:w="11690" w:type="dxa"/>
          </w:tcPr>
          <w:p w14:paraId="779D209B" w14:textId="77777777" w:rsidR="00EB0B48" w:rsidRDefault="00EB0B48" w:rsidP="00EB0B48">
            <w:pPr>
              <w:rPr>
                <w:sz w:val="20"/>
                <w:szCs w:val="20"/>
              </w:rPr>
            </w:pPr>
            <w:r>
              <w:rPr>
                <w:sz w:val="20"/>
                <w:szCs w:val="20"/>
              </w:rPr>
              <w:t xml:space="preserve">Error 006 toegevoegd. </w:t>
            </w:r>
          </w:p>
        </w:tc>
      </w:tr>
      <w:tr w:rsidR="00EB0B48" w14:paraId="23121506" w14:textId="77777777" w:rsidTr="00D155FF">
        <w:tc>
          <w:tcPr>
            <w:tcW w:w="1276" w:type="dxa"/>
          </w:tcPr>
          <w:p w14:paraId="223FCCC9" w14:textId="77777777" w:rsidR="00EB0B48" w:rsidRDefault="00EB0B48" w:rsidP="00EB0B48">
            <w:pPr>
              <w:jc w:val="center"/>
              <w:rPr>
                <w:sz w:val="20"/>
                <w:szCs w:val="20"/>
              </w:rPr>
            </w:pPr>
            <w:r>
              <w:rPr>
                <w:sz w:val="20"/>
                <w:szCs w:val="20"/>
              </w:rPr>
              <w:t>4.0</w:t>
            </w:r>
          </w:p>
        </w:tc>
        <w:tc>
          <w:tcPr>
            <w:tcW w:w="1418" w:type="dxa"/>
          </w:tcPr>
          <w:p w14:paraId="04A000B5" w14:textId="77777777" w:rsidR="00EB0B48" w:rsidRDefault="00EB0B48" w:rsidP="00EB0B48">
            <w:pPr>
              <w:jc w:val="center"/>
              <w:rPr>
                <w:sz w:val="20"/>
                <w:szCs w:val="20"/>
              </w:rPr>
            </w:pPr>
            <w:r>
              <w:rPr>
                <w:sz w:val="20"/>
                <w:szCs w:val="20"/>
              </w:rPr>
              <w:t>14-09-2020</w:t>
            </w:r>
          </w:p>
        </w:tc>
        <w:tc>
          <w:tcPr>
            <w:tcW w:w="11690" w:type="dxa"/>
          </w:tcPr>
          <w:p w14:paraId="0947D063" w14:textId="77777777" w:rsidR="00EB0B48" w:rsidRDefault="00EB0B48" w:rsidP="00EB0B48">
            <w:pPr>
              <w:rPr>
                <w:sz w:val="20"/>
                <w:szCs w:val="20"/>
              </w:rPr>
            </w:pPr>
            <w:r>
              <w:rPr>
                <w:sz w:val="20"/>
                <w:szCs w:val="20"/>
              </w:rPr>
              <w:t xml:space="preserve">Error 004 en 005 toegevoegd. </w:t>
            </w:r>
          </w:p>
        </w:tc>
      </w:tr>
      <w:tr w:rsidR="00EB0B48" w14:paraId="01E5E830" w14:textId="77777777" w:rsidTr="00D155FF">
        <w:tc>
          <w:tcPr>
            <w:tcW w:w="1276" w:type="dxa"/>
          </w:tcPr>
          <w:p w14:paraId="07BD3D5B" w14:textId="77777777" w:rsidR="00EB0B48" w:rsidRDefault="00EB0B48" w:rsidP="00EB0B48">
            <w:pPr>
              <w:jc w:val="center"/>
              <w:rPr>
                <w:sz w:val="20"/>
                <w:szCs w:val="20"/>
              </w:rPr>
            </w:pPr>
            <w:r>
              <w:rPr>
                <w:sz w:val="20"/>
                <w:szCs w:val="20"/>
              </w:rPr>
              <w:t>3.1</w:t>
            </w:r>
          </w:p>
        </w:tc>
        <w:tc>
          <w:tcPr>
            <w:tcW w:w="1418" w:type="dxa"/>
          </w:tcPr>
          <w:p w14:paraId="01E78C0D" w14:textId="77777777" w:rsidR="00EB0B48" w:rsidRDefault="00EB0B48" w:rsidP="00EB0B48">
            <w:pPr>
              <w:jc w:val="center"/>
              <w:rPr>
                <w:sz w:val="20"/>
                <w:szCs w:val="20"/>
              </w:rPr>
            </w:pPr>
            <w:r>
              <w:rPr>
                <w:sz w:val="20"/>
                <w:szCs w:val="20"/>
              </w:rPr>
              <w:t>30-06-2020</w:t>
            </w:r>
          </w:p>
        </w:tc>
        <w:tc>
          <w:tcPr>
            <w:tcW w:w="11690" w:type="dxa"/>
          </w:tcPr>
          <w:p w14:paraId="2AF486D8" w14:textId="4E7101D3" w:rsidR="00EB0B48" w:rsidRDefault="00EB0B48" w:rsidP="00EB0B48">
            <w:pPr>
              <w:rPr>
                <w:sz w:val="20"/>
                <w:szCs w:val="20"/>
              </w:rPr>
            </w:pPr>
            <w:r>
              <w:rPr>
                <w:sz w:val="20"/>
                <w:szCs w:val="20"/>
              </w:rPr>
              <w:t>Status error 003 aangepast.</w:t>
            </w:r>
          </w:p>
        </w:tc>
      </w:tr>
      <w:tr w:rsidR="00EB0B48" w14:paraId="23BACCF8" w14:textId="77777777" w:rsidTr="00D155FF">
        <w:tc>
          <w:tcPr>
            <w:tcW w:w="1276" w:type="dxa"/>
          </w:tcPr>
          <w:p w14:paraId="6C092A23" w14:textId="77777777" w:rsidR="00EB0B48" w:rsidRDefault="00EB0B48" w:rsidP="00EB0B48">
            <w:pPr>
              <w:jc w:val="center"/>
              <w:rPr>
                <w:sz w:val="20"/>
                <w:szCs w:val="20"/>
              </w:rPr>
            </w:pPr>
            <w:r>
              <w:rPr>
                <w:sz w:val="20"/>
                <w:szCs w:val="20"/>
              </w:rPr>
              <w:t>3.0</w:t>
            </w:r>
          </w:p>
        </w:tc>
        <w:tc>
          <w:tcPr>
            <w:tcW w:w="1418" w:type="dxa"/>
          </w:tcPr>
          <w:p w14:paraId="36A28378" w14:textId="77777777" w:rsidR="00EB0B48" w:rsidRDefault="00EB0B48" w:rsidP="00EB0B48">
            <w:pPr>
              <w:jc w:val="center"/>
              <w:rPr>
                <w:sz w:val="20"/>
                <w:szCs w:val="20"/>
              </w:rPr>
            </w:pPr>
            <w:r>
              <w:rPr>
                <w:sz w:val="20"/>
                <w:szCs w:val="20"/>
              </w:rPr>
              <w:t>06-01-2020</w:t>
            </w:r>
          </w:p>
        </w:tc>
        <w:tc>
          <w:tcPr>
            <w:tcW w:w="11690" w:type="dxa"/>
          </w:tcPr>
          <w:p w14:paraId="139A5BA7" w14:textId="605FCEE5" w:rsidR="00EB0B48" w:rsidRDefault="00EB0B48" w:rsidP="00EB0B48">
            <w:pPr>
              <w:rPr>
                <w:sz w:val="20"/>
                <w:szCs w:val="20"/>
              </w:rPr>
            </w:pPr>
            <w:r>
              <w:rPr>
                <w:sz w:val="20"/>
                <w:szCs w:val="20"/>
              </w:rPr>
              <w:t>Error 003 opgenomen.</w:t>
            </w:r>
          </w:p>
        </w:tc>
      </w:tr>
      <w:tr w:rsidR="00EB0B48" w14:paraId="73EB50B9" w14:textId="77777777" w:rsidTr="00D155FF">
        <w:tc>
          <w:tcPr>
            <w:tcW w:w="1276" w:type="dxa"/>
          </w:tcPr>
          <w:p w14:paraId="5055FB84" w14:textId="77777777" w:rsidR="00EB0B48" w:rsidRDefault="00EB0B48" w:rsidP="00EB0B48">
            <w:pPr>
              <w:jc w:val="center"/>
              <w:rPr>
                <w:sz w:val="20"/>
                <w:szCs w:val="20"/>
              </w:rPr>
            </w:pPr>
            <w:r>
              <w:rPr>
                <w:sz w:val="20"/>
                <w:szCs w:val="20"/>
              </w:rPr>
              <w:t>2.1</w:t>
            </w:r>
          </w:p>
        </w:tc>
        <w:tc>
          <w:tcPr>
            <w:tcW w:w="1418" w:type="dxa"/>
          </w:tcPr>
          <w:p w14:paraId="0D9EE45A" w14:textId="77777777" w:rsidR="00EB0B48" w:rsidRDefault="00EB0B48" w:rsidP="00EB0B48">
            <w:pPr>
              <w:jc w:val="center"/>
              <w:rPr>
                <w:sz w:val="20"/>
                <w:szCs w:val="20"/>
              </w:rPr>
            </w:pPr>
            <w:r>
              <w:rPr>
                <w:sz w:val="20"/>
                <w:szCs w:val="20"/>
              </w:rPr>
              <w:t>14-08-2019</w:t>
            </w:r>
          </w:p>
        </w:tc>
        <w:tc>
          <w:tcPr>
            <w:tcW w:w="11690" w:type="dxa"/>
          </w:tcPr>
          <w:p w14:paraId="23AB0BAA" w14:textId="56911FD3" w:rsidR="00EB0B48" w:rsidRDefault="00EB0B48" w:rsidP="00EB0B48">
            <w:pPr>
              <w:rPr>
                <w:sz w:val="20"/>
                <w:szCs w:val="20"/>
              </w:rPr>
            </w:pPr>
            <w:r>
              <w:rPr>
                <w:sz w:val="20"/>
                <w:szCs w:val="20"/>
              </w:rPr>
              <w:t>Status error 001 aangepast.</w:t>
            </w:r>
          </w:p>
        </w:tc>
      </w:tr>
      <w:tr w:rsidR="00EB0B48" w:rsidRPr="00CF14C2" w14:paraId="31DFAE46" w14:textId="77777777" w:rsidTr="00D155FF">
        <w:tc>
          <w:tcPr>
            <w:tcW w:w="1276" w:type="dxa"/>
          </w:tcPr>
          <w:p w14:paraId="2584AC7D" w14:textId="77777777" w:rsidR="00EB0B48" w:rsidRPr="00CF14C2" w:rsidRDefault="00EB0B48" w:rsidP="00EB0B48">
            <w:pPr>
              <w:jc w:val="center"/>
              <w:rPr>
                <w:sz w:val="20"/>
                <w:szCs w:val="20"/>
              </w:rPr>
            </w:pPr>
            <w:r>
              <w:rPr>
                <w:sz w:val="20"/>
                <w:szCs w:val="20"/>
              </w:rPr>
              <w:t>2.0</w:t>
            </w:r>
          </w:p>
        </w:tc>
        <w:tc>
          <w:tcPr>
            <w:tcW w:w="1418" w:type="dxa"/>
          </w:tcPr>
          <w:p w14:paraId="6DDA04CF" w14:textId="77777777" w:rsidR="00EB0B48" w:rsidRPr="00CF14C2" w:rsidRDefault="00EB0B48" w:rsidP="00EB0B48">
            <w:pPr>
              <w:jc w:val="center"/>
              <w:rPr>
                <w:sz w:val="20"/>
                <w:szCs w:val="20"/>
              </w:rPr>
            </w:pPr>
            <w:r>
              <w:rPr>
                <w:sz w:val="20"/>
                <w:szCs w:val="20"/>
              </w:rPr>
              <w:t>01-04-2019</w:t>
            </w:r>
          </w:p>
        </w:tc>
        <w:tc>
          <w:tcPr>
            <w:tcW w:w="11690" w:type="dxa"/>
          </w:tcPr>
          <w:p w14:paraId="5FF76B63" w14:textId="01515A76" w:rsidR="00EB0B48" w:rsidRPr="00CF14C2" w:rsidRDefault="00EB0B48" w:rsidP="00EB0B48">
            <w:pPr>
              <w:rPr>
                <w:sz w:val="20"/>
                <w:szCs w:val="20"/>
              </w:rPr>
            </w:pPr>
            <w:r>
              <w:rPr>
                <w:sz w:val="20"/>
                <w:szCs w:val="20"/>
              </w:rPr>
              <w:t>Error 002 opgenomen.</w:t>
            </w:r>
          </w:p>
        </w:tc>
      </w:tr>
      <w:tr w:rsidR="00EB0B48" w:rsidRPr="00AF1762" w14:paraId="3AF0FDBA" w14:textId="77777777" w:rsidTr="00BE63FA">
        <w:tc>
          <w:tcPr>
            <w:tcW w:w="1276" w:type="dxa"/>
          </w:tcPr>
          <w:p w14:paraId="6D2D9030" w14:textId="77777777" w:rsidR="00EB0B48" w:rsidRPr="00AF1762" w:rsidRDefault="00EB0B48" w:rsidP="00EB0B48">
            <w:pPr>
              <w:jc w:val="center"/>
              <w:rPr>
                <w:sz w:val="20"/>
                <w:szCs w:val="20"/>
              </w:rPr>
            </w:pPr>
            <w:r w:rsidRPr="00CF14C2">
              <w:rPr>
                <w:sz w:val="20"/>
                <w:szCs w:val="20"/>
              </w:rPr>
              <w:t>1.0</w:t>
            </w:r>
          </w:p>
        </w:tc>
        <w:tc>
          <w:tcPr>
            <w:tcW w:w="1418" w:type="dxa"/>
          </w:tcPr>
          <w:p w14:paraId="08017CB3" w14:textId="77777777" w:rsidR="00EB0B48" w:rsidRPr="00AF1762" w:rsidRDefault="00EB0B48" w:rsidP="00EB0B48">
            <w:pPr>
              <w:jc w:val="center"/>
              <w:rPr>
                <w:sz w:val="20"/>
                <w:szCs w:val="20"/>
              </w:rPr>
            </w:pPr>
            <w:r>
              <w:rPr>
                <w:sz w:val="20"/>
                <w:szCs w:val="20"/>
              </w:rPr>
              <w:t>31-07-2018</w:t>
            </w:r>
          </w:p>
        </w:tc>
        <w:tc>
          <w:tcPr>
            <w:tcW w:w="11690" w:type="dxa"/>
          </w:tcPr>
          <w:p w14:paraId="3C198ADC" w14:textId="53754537" w:rsidR="00EB0B48" w:rsidRPr="00AF1762" w:rsidRDefault="00EB0B48" w:rsidP="00EB0B48">
            <w:pPr>
              <w:rPr>
                <w:sz w:val="20"/>
                <w:szCs w:val="20"/>
              </w:rPr>
            </w:pPr>
            <w:r w:rsidRPr="00CF14C2">
              <w:rPr>
                <w:sz w:val="20"/>
                <w:szCs w:val="20"/>
              </w:rPr>
              <w:t>Initiële versie</w:t>
            </w:r>
            <w:r>
              <w:rPr>
                <w:sz w:val="20"/>
                <w:szCs w:val="20"/>
              </w:rPr>
              <w:t>.</w:t>
            </w:r>
          </w:p>
        </w:tc>
      </w:tr>
    </w:tbl>
    <w:p w14:paraId="4A42A050" w14:textId="77777777" w:rsidR="000F2F51" w:rsidRPr="00AF1762" w:rsidRDefault="000F2F51" w:rsidP="002C61A5">
      <w:pPr>
        <w:rPr>
          <w:sz w:val="20"/>
          <w:szCs w:val="20"/>
        </w:rPr>
      </w:pPr>
    </w:p>
    <w:p w14:paraId="554C9BEB" w14:textId="77777777" w:rsidR="00241DE5" w:rsidRDefault="00241DE5">
      <w:pPr>
        <w:rPr>
          <w:sz w:val="20"/>
          <w:szCs w:val="20"/>
        </w:rPr>
      </w:pPr>
    </w:p>
    <w:p w14:paraId="77067257" w14:textId="77777777" w:rsidR="00241DE5" w:rsidRPr="00CF14C2" w:rsidRDefault="00241DE5" w:rsidP="00241DE5">
      <w:pPr>
        <w:ind w:left="284" w:firstLine="284"/>
        <w:rPr>
          <w:sz w:val="20"/>
          <w:szCs w:val="20"/>
        </w:rPr>
      </w:pPr>
      <w:r w:rsidRPr="00CF14C2">
        <w:rPr>
          <w:sz w:val="20"/>
          <w:szCs w:val="20"/>
        </w:rPr>
        <w:t>Toelichting op status</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8930"/>
      </w:tblGrid>
      <w:tr w:rsidR="00241DE5" w:rsidRPr="00CF14C2" w14:paraId="171D1DBA" w14:textId="77777777" w:rsidTr="00ED6BF3">
        <w:tc>
          <w:tcPr>
            <w:tcW w:w="284" w:type="dxa"/>
          </w:tcPr>
          <w:p w14:paraId="4D5D69FE" w14:textId="77777777" w:rsidR="00241DE5" w:rsidRPr="00CF14C2" w:rsidRDefault="00241DE5" w:rsidP="00ED6BF3">
            <w:pPr>
              <w:jc w:val="center"/>
              <w:rPr>
                <w:sz w:val="20"/>
                <w:szCs w:val="20"/>
              </w:rPr>
            </w:pPr>
            <w:r w:rsidRPr="00CF14C2">
              <w:rPr>
                <w:sz w:val="20"/>
                <w:szCs w:val="20"/>
              </w:rPr>
              <w:t>1</w:t>
            </w:r>
          </w:p>
        </w:tc>
        <w:tc>
          <w:tcPr>
            <w:tcW w:w="8930" w:type="dxa"/>
          </w:tcPr>
          <w:p w14:paraId="13B80ED1" w14:textId="77777777" w:rsidR="00241DE5" w:rsidRPr="00CF14C2" w:rsidRDefault="00241DE5" w:rsidP="00ED6BF3">
            <w:pPr>
              <w:rPr>
                <w:sz w:val="20"/>
                <w:szCs w:val="20"/>
              </w:rPr>
            </w:pPr>
            <w:r w:rsidRPr="00CF14C2">
              <w:rPr>
                <w:sz w:val="20"/>
                <w:szCs w:val="20"/>
              </w:rPr>
              <w:t>Fout ontdekt; in onderzoek</w:t>
            </w:r>
          </w:p>
        </w:tc>
      </w:tr>
      <w:tr w:rsidR="00241DE5" w:rsidRPr="00CF14C2" w14:paraId="5749F2E6" w14:textId="77777777" w:rsidTr="00ED6BF3">
        <w:tc>
          <w:tcPr>
            <w:tcW w:w="284" w:type="dxa"/>
          </w:tcPr>
          <w:p w14:paraId="530A2C14" w14:textId="77777777" w:rsidR="00241DE5" w:rsidRPr="00CF14C2" w:rsidRDefault="00241DE5" w:rsidP="00ED6BF3">
            <w:pPr>
              <w:jc w:val="center"/>
              <w:rPr>
                <w:sz w:val="20"/>
                <w:szCs w:val="20"/>
              </w:rPr>
            </w:pPr>
            <w:r w:rsidRPr="00CF14C2">
              <w:rPr>
                <w:sz w:val="20"/>
                <w:szCs w:val="20"/>
              </w:rPr>
              <w:t>2</w:t>
            </w:r>
          </w:p>
        </w:tc>
        <w:tc>
          <w:tcPr>
            <w:tcW w:w="8930" w:type="dxa"/>
          </w:tcPr>
          <w:p w14:paraId="4849EE5B" w14:textId="77777777" w:rsidR="00241DE5" w:rsidRPr="00CF14C2" w:rsidRDefault="00241DE5" w:rsidP="00ED6BF3">
            <w:pPr>
              <w:rPr>
                <w:sz w:val="20"/>
                <w:szCs w:val="20"/>
              </w:rPr>
            </w:pPr>
            <w:r w:rsidRPr="00CF14C2">
              <w:rPr>
                <w:sz w:val="20"/>
                <w:szCs w:val="20"/>
              </w:rPr>
              <w:t>Als Probl</w:t>
            </w:r>
            <w:r>
              <w:rPr>
                <w:sz w:val="20"/>
                <w:szCs w:val="20"/>
              </w:rPr>
              <w:t>e</w:t>
            </w:r>
            <w:r w:rsidRPr="00CF14C2">
              <w:rPr>
                <w:sz w:val="20"/>
                <w:szCs w:val="20"/>
              </w:rPr>
              <w:t>em geclassificeerd; wordt in nieuwe build opgelost</w:t>
            </w:r>
          </w:p>
        </w:tc>
      </w:tr>
      <w:tr w:rsidR="00241DE5" w:rsidRPr="00CF14C2" w14:paraId="4BF4AA18" w14:textId="77777777" w:rsidTr="00ED6BF3">
        <w:tc>
          <w:tcPr>
            <w:tcW w:w="284" w:type="dxa"/>
          </w:tcPr>
          <w:p w14:paraId="4AF8333A" w14:textId="77777777" w:rsidR="00241DE5" w:rsidRPr="00CF14C2" w:rsidRDefault="00241DE5" w:rsidP="00ED6BF3">
            <w:pPr>
              <w:jc w:val="center"/>
              <w:rPr>
                <w:sz w:val="20"/>
                <w:szCs w:val="20"/>
              </w:rPr>
            </w:pPr>
            <w:r w:rsidRPr="00CF14C2">
              <w:rPr>
                <w:sz w:val="20"/>
                <w:szCs w:val="20"/>
              </w:rPr>
              <w:t>3</w:t>
            </w:r>
          </w:p>
        </w:tc>
        <w:tc>
          <w:tcPr>
            <w:tcW w:w="8930" w:type="dxa"/>
          </w:tcPr>
          <w:p w14:paraId="2ED21176" w14:textId="77777777" w:rsidR="00241DE5" w:rsidRPr="00CF14C2" w:rsidRDefault="00241DE5" w:rsidP="00ED6BF3">
            <w:pPr>
              <w:rPr>
                <w:sz w:val="20"/>
                <w:szCs w:val="20"/>
              </w:rPr>
            </w:pPr>
            <w:r w:rsidRPr="00CF14C2">
              <w:rPr>
                <w:sz w:val="20"/>
                <w:szCs w:val="20"/>
              </w:rPr>
              <w:t>Als Change geclassificeerd; release nog niet bekend</w:t>
            </w:r>
          </w:p>
        </w:tc>
      </w:tr>
      <w:tr w:rsidR="00241DE5" w:rsidRPr="00CF14C2" w14:paraId="40E4A0B5" w14:textId="77777777" w:rsidTr="00ED6BF3">
        <w:tc>
          <w:tcPr>
            <w:tcW w:w="284" w:type="dxa"/>
          </w:tcPr>
          <w:p w14:paraId="042E267A" w14:textId="77777777" w:rsidR="00241DE5" w:rsidRPr="00CF14C2" w:rsidRDefault="00241DE5" w:rsidP="00ED6BF3">
            <w:pPr>
              <w:jc w:val="center"/>
              <w:rPr>
                <w:sz w:val="20"/>
                <w:szCs w:val="20"/>
              </w:rPr>
            </w:pPr>
            <w:r w:rsidRPr="00CF14C2">
              <w:rPr>
                <w:sz w:val="20"/>
                <w:szCs w:val="20"/>
              </w:rPr>
              <w:t>4</w:t>
            </w:r>
          </w:p>
        </w:tc>
        <w:tc>
          <w:tcPr>
            <w:tcW w:w="8930" w:type="dxa"/>
          </w:tcPr>
          <w:p w14:paraId="7986BBEE" w14:textId="77777777" w:rsidR="00241DE5" w:rsidRPr="00CF14C2" w:rsidRDefault="00241DE5" w:rsidP="00ED6BF3">
            <w:pPr>
              <w:rPr>
                <w:sz w:val="20"/>
                <w:szCs w:val="20"/>
              </w:rPr>
            </w:pPr>
            <w:r w:rsidRPr="00CF14C2">
              <w:rPr>
                <w:sz w:val="20"/>
                <w:szCs w:val="20"/>
              </w:rPr>
              <w:t>Gepland in release</w:t>
            </w:r>
          </w:p>
        </w:tc>
      </w:tr>
      <w:tr w:rsidR="00241DE5" w:rsidRPr="00CF14C2" w14:paraId="761AE8DE" w14:textId="77777777" w:rsidTr="00ED6BF3">
        <w:tc>
          <w:tcPr>
            <w:tcW w:w="284" w:type="dxa"/>
          </w:tcPr>
          <w:p w14:paraId="1DF6145A" w14:textId="77777777" w:rsidR="00241DE5" w:rsidRPr="00CF14C2" w:rsidRDefault="00241DE5" w:rsidP="00ED6BF3">
            <w:pPr>
              <w:jc w:val="center"/>
              <w:rPr>
                <w:sz w:val="20"/>
                <w:szCs w:val="20"/>
              </w:rPr>
            </w:pPr>
            <w:r w:rsidRPr="00CF14C2">
              <w:rPr>
                <w:sz w:val="20"/>
                <w:szCs w:val="20"/>
              </w:rPr>
              <w:t>5</w:t>
            </w:r>
          </w:p>
        </w:tc>
        <w:tc>
          <w:tcPr>
            <w:tcW w:w="8930" w:type="dxa"/>
          </w:tcPr>
          <w:p w14:paraId="047776F3" w14:textId="77777777" w:rsidR="00241DE5" w:rsidRPr="00CF14C2" w:rsidRDefault="00241DE5" w:rsidP="00ED6BF3">
            <w:pPr>
              <w:rPr>
                <w:sz w:val="20"/>
                <w:szCs w:val="20"/>
              </w:rPr>
            </w:pPr>
            <w:r w:rsidRPr="00CF14C2">
              <w:rPr>
                <w:sz w:val="20"/>
                <w:szCs w:val="20"/>
              </w:rPr>
              <w:t>Opgelost</w:t>
            </w:r>
          </w:p>
        </w:tc>
      </w:tr>
    </w:tbl>
    <w:p w14:paraId="790CEB6F" w14:textId="0FA558CE" w:rsidR="00D155FF" w:rsidRPr="00AF1762" w:rsidRDefault="00B3307B">
      <w:pPr>
        <w:rPr>
          <w:sz w:val="20"/>
          <w:szCs w:val="20"/>
        </w:rPr>
      </w:pPr>
      <w:r w:rsidRPr="00AF1762">
        <w:rPr>
          <w:sz w:val="20"/>
          <w:szCs w:val="20"/>
        </w:rPr>
        <w:br w:type="page"/>
      </w:r>
    </w:p>
    <w:p w14:paraId="7FB10160" w14:textId="77777777" w:rsidR="00B3307B" w:rsidRPr="00AF1762" w:rsidRDefault="00B3307B">
      <w:pPr>
        <w:rPr>
          <w:sz w:val="20"/>
          <w:szCs w:val="20"/>
        </w:rPr>
      </w:pPr>
    </w:p>
    <w:p w14:paraId="448EAA0C" w14:textId="77777777" w:rsidR="00271966" w:rsidRPr="00AF1762" w:rsidRDefault="00271966" w:rsidP="002C61A5">
      <w:pPr>
        <w:rPr>
          <w:sz w:val="20"/>
          <w:szCs w:val="20"/>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1276"/>
        <w:gridCol w:w="10206"/>
        <w:gridCol w:w="1559"/>
      </w:tblGrid>
      <w:tr w:rsidR="002B018E" w:rsidRPr="00AF1762" w14:paraId="5B3C24BE" w14:textId="77777777" w:rsidTr="00A65366">
        <w:trPr>
          <w:cantSplit/>
          <w:tblHeader/>
        </w:trPr>
        <w:tc>
          <w:tcPr>
            <w:tcW w:w="1343" w:type="dxa"/>
            <w:shd w:val="clear" w:color="auto" w:fill="D9D9D9" w:themeFill="background1" w:themeFillShade="D9"/>
          </w:tcPr>
          <w:p w14:paraId="301E7709" w14:textId="77777777" w:rsidR="002B018E" w:rsidRPr="00AF1762" w:rsidRDefault="002B018E" w:rsidP="00395B1E">
            <w:pPr>
              <w:jc w:val="center"/>
              <w:rPr>
                <w:b/>
                <w:sz w:val="20"/>
                <w:szCs w:val="20"/>
              </w:rPr>
            </w:pPr>
            <w:r w:rsidRPr="00AF1762">
              <w:rPr>
                <w:b/>
                <w:sz w:val="20"/>
                <w:szCs w:val="20"/>
              </w:rPr>
              <w:t xml:space="preserve">Known error </w:t>
            </w:r>
          </w:p>
        </w:tc>
        <w:tc>
          <w:tcPr>
            <w:tcW w:w="1276" w:type="dxa"/>
            <w:tcBorders>
              <w:right w:val="nil"/>
            </w:tcBorders>
            <w:shd w:val="clear" w:color="auto" w:fill="D9D9D9" w:themeFill="background1" w:themeFillShade="D9"/>
          </w:tcPr>
          <w:p w14:paraId="1BC96498" w14:textId="77777777" w:rsidR="002B018E" w:rsidRPr="00AF1762" w:rsidRDefault="002B018E" w:rsidP="00B84112">
            <w:pPr>
              <w:jc w:val="center"/>
              <w:rPr>
                <w:b/>
                <w:sz w:val="20"/>
                <w:szCs w:val="20"/>
                <w:lang w:val="en-GB"/>
              </w:rPr>
            </w:pPr>
          </w:p>
        </w:tc>
        <w:tc>
          <w:tcPr>
            <w:tcW w:w="11765" w:type="dxa"/>
            <w:gridSpan w:val="2"/>
            <w:tcBorders>
              <w:left w:val="nil"/>
            </w:tcBorders>
            <w:shd w:val="clear" w:color="auto" w:fill="D9D9D9" w:themeFill="background1" w:themeFillShade="D9"/>
          </w:tcPr>
          <w:p w14:paraId="1824EA45" w14:textId="77777777" w:rsidR="002B018E" w:rsidRPr="00AF1762" w:rsidRDefault="00D155FF" w:rsidP="00D155FF">
            <w:pPr>
              <w:jc w:val="center"/>
              <w:rPr>
                <w:b/>
                <w:sz w:val="20"/>
                <w:szCs w:val="20"/>
                <w:lang w:val="en-GB"/>
              </w:rPr>
            </w:pPr>
            <w:r>
              <w:rPr>
                <w:b/>
                <w:sz w:val="20"/>
                <w:szCs w:val="20"/>
                <w:lang w:val="en-GB"/>
              </w:rPr>
              <w:t>Schenk</w:t>
            </w:r>
            <w:r w:rsidR="002B018E" w:rsidRPr="00AF1762">
              <w:rPr>
                <w:b/>
                <w:sz w:val="20"/>
                <w:szCs w:val="20"/>
                <w:lang w:val="en-GB"/>
              </w:rPr>
              <w:t>belasting Aangifte</w:t>
            </w:r>
          </w:p>
        </w:tc>
      </w:tr>
      <w:tr w:rsidR="00AF06A7" w:rsidRPr="00AF1762" w14:paraId="75B8C005" w14:textId="77777777" w:rsidTr="003F050B">
        <w:trPr>
          <w:cantSplit/>
          <w:tblHeader/>
        </w:trPr>
        <w:tc>
          <w:tcPr>
            <w:tcW w:w="1343" w:type="dxa"/>
            <w:shd w:val="clear" w:color="auto" w:fill="D9D9D9" w:themeFill="background1" w:themeFillShade="D9"/>
          </w:tcPr>
          <w:p w14:paraId="2D5A7866" w14:textId="77777777" w:rsidR="00AF06A7" w:rsidRPr="00AF1762" w:rsidRDefault="00AF06A7" w:rsidP="00B84112">
            <w:pPr>
              <w:jc w:val="center"/>
              <w:rPr>
                <w:b/>
                <w:sz w:val="20"/>
                <w:szCs w:val="20"/>
              </w:rPr>
            </w:pPr>
            <w:r w:rsidRPr="00AF1762">
              <w:rPr>
                <w:b/>
                <w:sz w:val="20"/>
                <w:szCs w:val="20"/>
              </w:rPr>
              <w:t>Registratie-</w:t>
            </w:r>
          </w:p>
          <w:p w14:paraId="02C99FB3" w14:textId="77777777" w:rsidR="00AF06A7" w:rsidRPr="00AF1762" w:rsidRDefault="00AF06A7" w:rsidP="00B84112">
            <w:pPr>
              <w:jc w:val="center"/>
              <w:rPr>
                <w:b/>
                <w:sz w:val="20"/>
                <w:szCs w:val="20"/>
              </w:rPr>
            </w:pPr>
            <w:r w:rsidRPr="00AF1762">
              <w:rPr>
                <w:b/>
                <w:sz w:val="20"/>
                <w:szCs w:val="20"/>
              </w:rPr>
              <w:t>nummer</w:t>
            </w:r>
          </w:p>
        </w:tc>
        <w:tc>
          <w:tcPr>
            <w:tcW w:w="1276" w:type="dxa"/>
            <w:shd w:val="clear" w:color="auto" w:fill="D9D9D9" w:themeFill="background1" w:themeFillShade="D9"/>
          </w:tcPr>
          <w:p w14:paraId="0C0043D0" w14:textId="77777777" w:rsidR="00AF06A7" w:rsidRPr="00AF1762" w:rsidRDefault="00AF06A7" w:rsidP="00066172">
            <w:pPr>
              <w:jc w:val="center"/>
              <w:rPr>
                <w:b/>
                <w:sz w:val="20"/>
                <w:szCs w:val="20"/>
              </w:rPr>
            </w:pPr>
            <w:r w:rsidRPr="00AF1762">
              <w:rPr>
                <w:b/>
                <w:sz w:val="20"/>
                <w:szCs w:val="20"/>
              </w:rPr>
              <w:t>Initiële datum</w:t>
            </w:r>
          </w:p>
        </w:tc>
        <w:tc>
          <w:tcPr>
            <w:tcW w:w="10206" w:type="dxa"/>
            <w:shd w:val="clear" w:color="auto" w:fill="D9D9D9" w:themeFill="background1" w:themeFillShade="D9"/>
          </w:tcPr>
          <w:p w14:paraId="0136355F" w14:textId="77777777" w:rsidR="00AF06A7" w:rsidRPr="00AF1762" w:rsidRDefault="00AF06A7" w:rsidP="00066172">
            <w:pPr>
              <w:jc w:val="center"/>
              <w:rPr>
                <w:b/>
                <w:sz w:val="20"/>
                <w:szCs w:val="20"/>
              </w:rPr>
            </w:pPr>
            <w:r w:rsidRPr="00AF1762">
              <w:rPr>
                <w:b/>
                <w:sz w:val="20"/>
                <w:szCs w:val="20"/>
              </w:rPr>
              <w:t>Beschrijving</w:t>
            </w:r>
          </w:p>
        </w:tc>
        <w:tc>
          <w:tcPr>
            <w:tcW w:w="1559" w:type="dxa"/>
            <w:shd w:val="clear" w:color="auto" w:fill="D9D9D9" w:themeFill="background1" w:themeFillShade="D9"/>
          </w:tcPr>
          <w:p w14:paraId="17AA2777" w14:textId="77777777" w:rsidR="00AF06A7" w:rsidRPr="00AF1762" w:rsidRDefault="00AF06A7" w:rsidP="00AF06A7">
            <w:pPr>
              <w:jc w:val="center"/>
              <w:rPr>
                <w:b/>
                <w:sz w:val="20"/>
                <w:szCs w:val="20"/>
              </w:rPr>
            </w:pPr>
            <w:r w:rsidRPr="00AF1762">
              <w:rPr>
                <w:b/>
                <w:sz w:val="20"/>
                <w:szCs w:val="20"/>
              </w:rPr>
              <w:t>Status</w:t>
            </w:r>
          </w:p>
        </w:tc>
      </w:tr>
      <w:tr w:rsidR="00C84AAA" w:rsidRPr="00AF1762" w14:paraId="68F915AC" w14:textId="77777777" w:rsidTr="003F050B">
        <w:trPr>
          <w:cantSplit/>
          <w:trHeight w:val="841"/>
        </w:trPr>
        <w:tc>
          <w:tcPr>
            <w:tcW w:w="1343" w:type="dxa"/>
          </w:tcPr>
          <w:p w14:paraId="5A89691C" w14:textId="3906B79C" w:rsidR="00C84AAA" w:rsidRDefault="00C84AAA" w:rsidP="00573B7D">
            <w:pPr>
              <w:jc w:val="center"/>
              <w:rPr>
                <w:snapToGrid w:val="0"/>
                <w:sz w:val="20"/>
                <w:szCs w:val="20"/>
                <w:lang w:eastAsia="nl-NL"/>
              </w:rPr>
            </w:pPr>
            <w:r>
              <w:rPr>
                <w:snapToGrid w:val="0"/>
                <w:sz w:val="20"/>
                <w:szCs w:val="20"/>
                <w:lang w:eastAsia="nl-NL"/>
              </w:rPr>
              <w:t>011</w:t>
            </w:r>
          </w:p>
        </w:tc>
        <w:tc>
          <w:tcPr>
            <w:tcW w:w="1276" w:type="dxa"/>
          </w:tcPr>
          <w:p w14:paraId="649241A5" w14:textId="72E4062E" w:rsidR="00C84AAA" w:rsidRDefault="00C84AAA" w:rsidP="00573B7D">
            <w:pPr>
              <w:rPr>
                <w:color w:val="000000"/>
                <w:sz w:val="20"/>
                <w:szCs w:val="20"/>
              </w:rPr>
            </w:pPr>
            <w:r>
              <w:rPr>
                <w:color w:val="000000"/>
                <w:sz w:val="20"/>
                <w:szCs w:val="20"/>
              </w:rPr>
              <w:t>29-10-2025</w:t>
            </w:r>
          </w:p>
        </w:tc>
        <w:tc>
          <w:tcPr>
            <w:tcW w:w="10206" w:type="dxa"/>
          </w:tcPr>
          <w:p w14:paraId="22947D6A" w14:textId="77777777" w:rsidR="00C84AAA" w:rsidRDefault="00C84AAA" w:rsidP="00573B7D">
            <w:pPr>
              <w:autoSpaceDE w:val="0"/>
              <w:autoSpaceDN w:val="0"/>
              <w:adjustRightInd w:val="0"/>
              <w:rPr>
                <w:color w:val="000000"/>
                <w:sz w:val="20"/>
                <w:szCs w:val="20"/>
              </w:rPr>
            </w:pPr>
            <w:r>
              <w:rPr>
                <w:color w:val="000000"/>
                <w:sz w:val="20"/>
                <w:szCs w:val="20"/>
              </w:rPr>
              <w:t xml:space="preserve">De GSP Schenk aangifte bevat een onjuiste toelichting bij regelgroep </w:t>
            </w:r>
            <w:r w:rsidRPr="00C84AAA">
              <w:rPr>
                <w:color w:val="000000"/>
                <w:sz w:val="20"/>
                <w:szCs w:val="20"/>
              </w:rPr>
              <w:t>2107549</w:t>
            </w:r>
          </w:p>
          <w:p w14:paraId="3DF36B50" w14:textId="77777777" w:rsidR="00C84AAA" w:rsidRDefault="00C84AAA" w:rsidP="00573B7D">
            <w:pPr>
              <w:autoSpaceDE w:val="0"/>
              <w:autoSpaceDN w:val="0"/>
              <w:adjustRightInd w:val="0"/>
              <w:rPr>
                <w:color w:val="000000"/>
                <w:sz w:val="20"/>
                <w:szCs w:val="20"/>
              </w:rPr>
            </w:pPr>
          </w:p>
          <w:p w14:paraId="5AA860B7" w14:textId="2A8303F6" w:rsidR="00C84AAA" w:rsidRPr="00C84AAA" w:rsidRDefault="00C84AAA" w:rsidP="00573B7D">
            <w:pPr>
              <w:autoSpaceDE w:val="0"/>
              <w:autoSpaceDN w:val="0"/>
              <w:adjustRightInd w:val="0"/>
              <w:rPr>
                <w:b/>
                <w:bCs/>
              </w:rPr>
            </w:pPr>
            <w:r w:rsidRPr="00C84AAA">
              <w:rPr>
                <w:b/>
                <w:bCs/>
                <w:color w:val="000000"/>
                <w:sz w:val="20"/>
                <w:szCs w:val="20"/>
              </w:rPr>
              <w:t xml:space="preserve">Betreft: onjuiste toelichting bij regelgroep </w:t>
            </w:r>
            <w:r w:rsidRPr="008716D1">
              <w:rPr>
                <w:b/>
                <w:bCs/>
              </w:rPr>
              <w:t>2107549</w:t>
            </w:r>
            <w:r w:rsidRPr="00C84AAA">
              <w:rPr>
                <w:b/>
                <w:bCs/>
              </w:rPr>
              <w:t>, regel zelf is correct.</w:t>
            </w:r>
          </w:p>
          <w:p w14:paraId="3362C470" w14:textId="629D5D53" w:rsidR="00C84AAA" w:rsidRDefault="00C84AAA" w:rsidP="00573B7D">
            <w:pPr>
              <w:autoSpaceDE w:val="0"/>
              <w:autoSpaceDN w:val="0"/>
              <w:adjustRightInd w:val="0"/>
            </w:pPr>
            <w:r w:rsidRPr="00C84AAA">
              <w:t xml:space="preserve">Identificatienummer regel: </w:t>
            </w:r>
            <w:r w:rsidRPr="008716D1">
              <w:t>2107549</w:t>
            </w:r>
          </w:p>
          <w:p w14:paraId="39542E10" w14:textId="77777777" w:rsidR="00C84AAA" w:rsidRPr="00C84AAA" w:rsidRDefault="00C84AAA" w:rsidP="00573B7D">
            <w:pPr>
              <w:autoSpaceDE w:val="0"/>
              <w:autoSpaceDN w:val="0"/>
              <w:adjustRightInd w:val="0"/>
            </w:pPr>
          </w:p>
          <w:p w14:paraId="0B56E43D" w14:textId="52A47986" w:rsidR="00C84AAA" w:rsidRPr="008716D1" w:rsidRDefault="00C84AAA" w:rsidP="00C84AAA">
            <w:pPr>
              <w:spacing w:after="160" w:line="278" w:lineRule="auto"/>
            </w:pPr>
            <w:r>
              <w:t>‘</w:t>
            </w:r>
            <w:r w:rsidRPr="008716D1">
              <w:rPr>
                <w:i/>
                <w:iCs/>
              </w:rPr>
              <w:t>Toelichting: Acceptatie-eis: als van het verzekeringsproduct de indicatie IB geheven over verzekeringsuitkering box1 is gevuld dan moet er óf sprake zijn van een aankoop periodieke uitkering met eenmalige uitkering óf het totaalbedrag óf de waarde van de lopende verzekering óf het jaarlijks bedrag moet zijn gevuld.</w:t>
            </w:r>
            <w:r>
              <w:rPr>
                <w:i/>
                <w:iCs/>
              </w:rPr>
              <w:t>’</w:t>
            </w:r>
          </w:p>
          <w:p w14:paraId="74262D91" w14:textId="49C2AA07" w:rsidR="00C84AAA" w:rsidRDefault="00C84AAA" w:rsidP="00573B7D">
            <w:pPr>
              <w:autoSpaceDE w:val="0"/>
              <w:autoSpaceDN w:val="0"/>
              <w:adjustRightInd w:val="0"/>
            </w:pPr>
            <w:r>
              <w:t>Deze</w:t>
            </w:r>
            <w:r w:rsidRPr="008716D1">
              <w:t xml:space="preserve"> toelichting klopt niet. </w:t>
            </w:r>
            <w:r>
              <w:t>Dit wordt aangepast i</w:t>
            </w:r>
            <w:r w:rsidR="004D1CEE">
              <w:t>n</w:t>
            </w:r>
            <w:r>
              <w:t xml:space="preserve"> de GSP </w:t>
            </w:r>
            <w:r w:rsidRPr="008716D1">
              <w:t>2027</w:t>
            </w:r>
            <w:r>
              <w:t>.</w:t>
            </w:r>
            <w:r w:rsidRPr="008716D1">
              <w:t xml:space="preserve"> Er zijn verder geen gevolgen. De regel zelf</w:t>
            </w:r>
            <w:r>
              <w:t xml:space="preserve"> is </w:t>
            </w:r>
            <w:r w:rsidRPr="008716D1">
              <w:t>correct.</w:t>
            </w:r>
            <w:r>
              <w:t xml:space="preserve"> De toelichting moet zijn:</w:t>
            </w:r>
          </w:p>
          <w:p w14:paraId="01656241" w14:textId="77777777" w:rsidR="00C84AAA" w:rsidRDefault="00C84AAA" w:rsidP="00573B7D">
            <w:pPr>
              <w:autoSpaceDE w:val="0"/>
              <w:autoSpaceDN w:val="0"/>
              <w:adjustRightInd w:val="0"/>
            </w:pPr>
          </w:p>
          <w:p w14:paraId="3D52BA8E" w14:textId="77777777" w:rsidR="00C84AAA" w:rsidRDefault="00C84AAA" w:rsidP="00573B7D">
            <w:pPr>
              <w:autoSpaceDE w:val="0"/>
              <w:autoSpaceDN w:val="0"/>
              <w:adjustRightInd w:val="0"/>
              <w:rPr>
                <w:i/>
                <w:iCs/>
              </w:rPr>
            </w:pPr>
            <w:r w:rsidRPr="00C84AAA">
              <w:rPr>
                <w:i/>
                <w:iCs/>
              </w:rPr>
              <w:t>‘Als er óf sprake is van een aankoop periodieke uitkering met eenmalige uitkering óf het totaalbedrag óf de waarde van de lopende verzekering óf het jaarlijks bedrag is gevuld, dan moet van het verzekeringsproduct de indicatie IB geheven over verzekeringsuitkering box1 gevuld zijn.’</w:t>
            </w:r>
          </w:p>
          <w:p w14:paraId="028B8884" w14:textId="77777777" w:rsidR="00DB4135" w:rsidRDefault="00DB4135" w:rsidP="00573B7D">
            <w:pPr>
              <w:autoSpaceDE w:val="0"/>
              <w:autoSpaceDN w:val="0"/>
              <w:adjustRightInd w:val="0"/>
              <w:rPr>
                <w:i/>
                <w:iCs/>
              </w:rPr>
            </w:pPr>
          </w:p>
          <w:p w14:paraId="59ED350D" w14:textId="7BBDC5AE" w:rsidR="00DB4135" w:rsidRPr="00DB4135" w:rsidRDefault="00DB4135" w:rsidP="00573B7D">
            <w:pPr>
              <w:autoSpaceDE w:val="0"/>
              <w:autoSpaceDN w:val="0"/>
              <w:adjustRightInd w:val="0"/>
              <w:rPr>
                <w:color w:val="000000"/>
                <w:sz w:val="20"/>
                <w:szCs w:val="20"/>
              </w:rPr>
            </w:pPr>
            <w:r>
              <w:t>29-10-2025: In de GSP 2027 wordt dit aangepast.</w:t>
            </w:r>
          </w:p>
        </w:tc>
        <w:tc>
          <w:tcPr>
            <w:tcW w:w="1559" w:type="dxa"/>
          </w:tcPr>
          <w:p w14:paraId="7C1912F4" w14:textId="32990112" w:rsidR="00C84AAA" w:rsidRPr="00573B7D" w:rsidRDefault="00C84AAA" w:rsidP="00573B7D">
            <w:pPr>
              <w:rPr>
                <w:bCs/>
                <w:color w:val="000000"/>
                <w:sz w:val="20"/>
                <w:szCs w:val="20"/>
              </w:rPr>
            </w:pPr>
            <w:r>
              <w:rPr>
                <w:bCs/>
                <w:color w:val="000000"/>
                <w:sz w:val="20"/>
                <w:szCs w:val="20"/>
              </w:rPr>
              <w:t>2</w:t>
            </w:r>
            <w:r w:rsidR="00EB0B48">
              <w:rPr>
                <w:bCs/>
                <w:color w:val="000000"/>
                <w:sz w:val="20"/>
                <w:szCs w:val="20"/>
              </w:rPr>
              <w:t>4</w:t>
            </w:r>
            <w:r>
              <w:rPr>
                <w:bCs/>
                <w:color w:val="000000"/>
                <w:sz w:val="20"/>
                <w:szCs w:val="20"/>
              </w:rPr>
              <w:t>-</w:t>
            </w:r>
            <w:r w:rsidR="00EB0B48">
              <w:rPr>
                <w:bCs/>
                <w:color w:val="000000"/>
                <w:sz w:val="20"/>
                <w:szCs w:val="20"/>
              </w:rPr>
              <w:t>04</w:t>
            </w:r>
            <w:r>
              <w:rPr>
                <w:bCs/>
                <w:color w:val="000000"/>
                <w:sz w:val="20"/>
                <w:szCs w:val="20"/>
              </w:rPr>
              <w:t>-202</w:t>
            </w:r>
            <w:r w:rsidR="00EB0B48">
              <w:rPr>
                <w:bCs/>
                <w:color w:val="000000"/>
                <w:sz w:val="20"/>
                <w:szCs w:val="20"/>
              </w:rPr>
              <w:t>6</w:t>
            </w:r>
            <w:r>
              <w:rPr>
                <w:bCs/>
                <w:color w:val="000000"/>
                <w:sz w:val="20"/>
                <w:szCs w:val="20"/>
              </w:rPr>
              <w:t>:</w:t>
            </w:r>
            <w:r w:rsidR="00DB4135">
              <w:rPr>
                <w:bCs/>
                <w:color w:val="000000"/>
                <w:sz w:val="20"/>
                <w:szCs w:val="20"/>
              </w:rPr>
              <w:t xml:space="preserve"> </w:t>
            </w:r>
            <w:r w:rsidR="00EB0B48">
              <w:rPr>
                <w:bCs/>
                <w:color w:val="000000"/>
                <w:sz w:val="20"/>
                <w:szCs w:val="20"/>
              </w:rPr>
              <w:t>5</w:t>
            </w:r>
          </w:p>
        </w:tc>
      </w:tr>
      <w:tr w:rsidR="00573B7D" w:rsidRPr="00AF1762" w14:paraId="080D6A39" w14:textId="77777777" w:rsidTr="003F050B">
        <w:trPr>
          <w:cantSplit/>
          <w:trHeight w:val="841"/>
        </w:trPr>
        <w:tc>
          <w:tcPr>
            <w:tcW w:w="1343" w:type="dxa"/>
          </w:tcPr>
          <w:p w14:paraId="488BFF06" w14:textId="2FA1AC93" w:rsidR="00573B7D" w:rsidRDefault="00573B7D" w:rsidP="00573B7D">
            <w:pPr>
              <w:jc w:val="center"/>
              <w:rPr>
                <w:snapToGrid w:val="0"/>
                <w:sz w:val="20"/>
                <w:szCs w:val="20"/>
                <w:lang w:eastAsia="nl-NL"/>
              </w:rPr>
            </w:pPr>
            <w:r>
              <w:rPr>
                <w:snapToGrid w:val="0"/>
                <w:sz w:val="20"/>
                <w:szCs w:val="20"/>
                <w:lang w:eastAsia="nl-NL"/>
              </w:rPr>
              <w:t>010</w:t>
            </w:r>
          </w:p>
        </w:tc>
        <w:tc>
          <w:tcPr>
            <w:tcW w:w="1276" w:type="dxa"/>
          </w:tcPr>
          <w:p w14:paraId="3DC36BB6" w14:textId="68665E37" w:rsidR="00573B7D" w:rsidRDefault="00573B7D" w:rsidP="00573B7D">
            <w:pPr>
              <w:rPr>
                <w:color w:val="000000"/>
                <w:sz w:val="20"/>
                <w:szCs w:val="20"/>
              </w:rPr>
            </w:pPr>
            <w:r>
              <w:rPr>
                <w:color w:val="000000"/>
                <w:sz w:val="20"/>
                <w:szCs w:val="20"/>
              </w:rPr>
              <w:t>02-04-2025</w:t>
            </w:r>
          </w:p>
        </w:tc>
        <w:tc>
          <w:tcPr>
            <w:tcW w:w="10206" w:type="dxa"/>
          </w:tcPr>
          <w:p w14:paraId="3A394384" w14:textId="77777777" w:rsidR="00573B7D" w:rsidRPr="00530611" w:rsidRDefault="00573B7D" w:rsidP="00573B7D">
            <w:pPr>
              <w:autoSpaceDE w:val="0"/>
              <w:autoSpaceDN w:val="0"/>
              <w:adjustRightInd w:val="0"/>
              <w:rPr>
                <w:color w:val="000000"/>
                <w:sz w:val="20"/>
                <w:szCs w:val="20"/>
              </w:rPr>
            </w:pPr>
            <w:r w:rsidRPr="00530611">
              <w:rPr>
                <w:color w:val="000000"/>
                <w:sz w:val="20"/>
                <w:szCs w:val="20"/>
              </w:rPr>
              <w:t xml:space="preserve">De </w:t>
            </w:r>
            <w:r w:rsidRPr="00530611">
              <w:rPr>
                <w:i/>
                <w:color w:val="000000"/>
                <w:sz w:val="20"/>
                <w:szCs w:val="20"/>
              </w:rPr>
              <w:t>GSP Schenk Aangifte 2025 bevat bij BMG 1770104 een onjuiste bronvermelding</w:t>
            </w:r>
            <w:r w:rsidRPr="00530611">
              <w:rPr>
                <w:color w:val="000000"/>
                <w:sz w:val="20"/>
                <w:szCs w:val="20"/>
              </w:rPr>
              <w:t xml:space="preserve"> t.a.v. de bezitseis bor.</w:t>
            </w:r>
          </w:p>
          <w:p w14:paraId="41DFE922" w14:textId="77777777" w:rsidR="00573B7D" w:rsidRPr="00530611" w:rsidRDefault="00573B7D" w:rsidP="00573B7D">
            <w:pPr>
              <w:autoSpaceDE w:val="0"/>
              <w:autoSpaceDN w:val="0"/>
              <w:adjustRightInd w:val="0"/>
              <w:rPr>
                <w:color w:val="000000"/>
                <w:sz w:val="20"/>
                <w:szCs w:val="20"/>
              </w:rPr>
            </w:pPr>
          </w:p>
          <w:p w14:paraId="45FF9072" w14:textId="77777777" w:rsidR="00573B7D" w:rsidRPr="00530611" w:rsidRDefault="00573B7D" w:rsidP="00573B7D">
            <w:pPr>
              <w:autoSpaceDE w:val="0"/>
              <w:autoSpaceDN w:val="0"/>
              <w:adjustRightInd w:val="0"/>
              <w:rPr>
                <w:b/>
                <w:bCs/>
                <w:color w:val="000000"/>
                <w:sz w:val="20"/>
                <w:szCs w:val="20"/>
              </w:rPr>
            </w:pPr>
            <w:r w:rsidRPr="00530611">
              <w:rPr>
                <w:b/>
                <w:bCs/>
                <w:color w:val="000000"/>
                <w:sz w:val="20"/>
                <w:szCs w:val="20"/>
              </w:rPr>
              <w:t xml:space="preserve">Betreft: onjuiste bronvermelding bezitseis bor </w:t>
            </w:r>
          </w:p>
          <w:p w14:paraId="7855501C" w14:textId="77777777" w:rsidR="00573B7D" w:rsidRPr="00530611" w:rsidRDefault="00573B7D" w:rsidP="00573B7D">
            <w:pPr>
              <w:autoSpaceDE w:val="0"/>
              <w:autoSpaceDN w:val="0"/>
              <w:adjustRightInd w:val="0"/>
              <w:rPr>
                <w:bCs/>
                <w:color w:val="000000"/>
                <w:sz w:val="20"/>
                <w:szCs w:val="20"/>
              </w:rPr>
            </w:pPr>
            <w:r w:rsidRPr="00530611">
              <w:rPr>
                <w:color w:val="000000"/>
                <w:sz w:val="20"/>
                <w:szCs w:val="20"/>
              </w:rPr>
              <w:t>Identificatienummer rubriek:</w:t>
            </w:r>
            <w:r w:rsidRPr="00530611">
              <w:rPr>
                <w:bCs/>
                <w:color w:val="000000"/>
                <w:sz w:val="20"/>
                <w:szCs w:val="20"/>
              </w:rPr>
              <w:t xml:space="preserve"> 1770104</w:t>
            </w:r>
          </w:p>
          <w:p w14:paraId="7BEF352F" w14:textId="77777777" w:rsidR="00573B7D" w:rsidRDefault="00573B7D" w:rsidP="00573B7D">
            <w:pPr>
              <w:pStyle w:val="Default"/>
              <w:rPr>
                <w:bCs/>
                <w:color w:val="auto"/>
                <w:sz w:val="20"/>
                <w:szCs w:val="20"/>
              </w:rPr>
            </w:pPr>
            <w:r w:rsidRPr="008920F4">
              <w:rPr>
                <w:bCs/>
                <w:color w:val="auto"/>
                <w:sz w:val="20"/>
                <w:szCs w:val="20"/>
              </w:rPr>
              <w:t xml:space="preserve">Bij element 1770104 wordt voor de bezitseis van de bor verwezen naar art. 35e lid 1 SW. Dit is onjuist en moet art 35d lid 1 SW zijn. </w:t>
            </w:r>
          </w:p>
          <w:p w14:paraId="22D84563" w14:textId="77777777" w:rsidR="00573B7D" w:rsidRDefault="00573B7D" w:rsidP="00573B7D">
            <w:pPr>
              <w:pStyle w:val="Default"/>
              <w:rPr>
                <w:bCs/>
                <w:color w:val="auto"/>
                <w:sz w:val="20"/>
                <w:szCs w:val="20"/>
              </w:rPr>
            </w:pPr>
          </w:p>
          <w:p w14:paraId="181B166D" w14:textId="77777777" w:rsidR="00081D35" w:rsidRDefault="003F050B" w:rsidP="003F050B">
            <w:pPr>
              <w:pStyle w:val="Default"/>
              <w:rPr>
                <w:bCs/>
                <w:color w:val="auto"/>
                <w:sz w:val="20"/>
                <w:szCs w:val="20"/>
              </w:rPr>
            </w:pPr>
            <w:r>
              <w:rPr>
                <w:bCs/>
                <w:color w:val="auto"/>
                <w:sz w:val="20"/>
                <w:szCs w:val="20"/>
              </w:rPr>
              <w:t>26-06-2026:</w:t>
            </w:r>
          </w:p>
          <w:p w14:paraId="5CF4EE59" w14:textId="6F1219D4" w:rsidR="003F050B" w:rsidRDefault="00081D35" w:rsidP="003F050B">
            <w:pPr>
              <w:pStyle w:val="Default"/>
              <w:rPr>
                <w:bCs/>
                <w:sz w:val="20"/>
                <w:szCs w:val="20"/>
              </w:rPr>
            </w:pPr>
            <w:r>
              <w:rPr>
                <w:bCs/>
                <w:sz w:val="20"/>
                <w:szCs w:val="20"/>
              </w:rPr>
              <w:t>E</w:t>
            </w:r>
            <w:r w:rsidR="003F050B" w:rsidRPr="003F050B">
              <w:rPr>
                <w:bCs/>
                <w:sz w:val="20"/>
                <w:szCs w:val="20"/>
              </w:rPr>
              <w:t xml:space="preserve">lement 1770104 </w:t>
            </w:r>
            <w:r>
              <w:rPr>
                <w:bCs/>
                <w:sz w:val="20"/>
                <w:szCs w:val="20"/>
              </w:rPr>
              <w:t xml:space="preserve">bestaat </w:t>
            </w:r>
            <w:r w:rsidR="003F050B" w:rsidRPr="003F050B">
              <w:rPr>
                <w:bCs/>
                <w:sz w:val="20"/>
                <w:szCs w:val="20"/>
              </w:rPr>
              <w:t>niet meer. Deze info wordt anders uitgevraagd en daardoor vervangen met een ander element, namelijk: 1779883 'indicatie overgedragen deel onderneming geheel voldaan aan bezitseis'. Daar staat nu ook als bron art 35d lid 1SW 1956 bij.  Zie ook verschillenlijst</w:t>
            </w:r>
            <w:r w:rsidR="00B955D2">
              <w:rPr>
                <w:bCs/>
                <w:sz w:val="20"/>
                <w:szCs w:val="20"/>
              </w:rPr>
              <w:t xml:space="preserve"> 2026 tov 2025.</w:t>
            </w:r>
          </w:p>
          <w:p w14:paraId="0D07F97D" w14:textId="77777777" w:rsidR="00573B7D" w:rsidRPr="00530611" w:rsidRDefault="00573B7D" w:rsidP="00B955D2">
            <w:pPr>
              <w:pStyle w:val="Default"/>
              <w:rPr>
                <w:sz w:val="20"/>
                <w:szCs w:val="20"/>
              </w:rPr>
            </w:pPr>
          </w:p>
        </w:tc>
        <w:tc>
          <w:tcPr>
            <w:tcW w:w="1559" w:type="dxa"/>
          </w:tcPr>
          <w:p w14:paraId="05FAF81F" w14:textId="0CA6AD8E" w:rsidR="00573B7D" w:rsidRPr="00573B7D" w:rsidRDefault="00573B7D" w:rsidP="00573B7D">
            <w:pPr>
              <w:rPr>
                <w:bCs/>
                <w:color w:val="000000"/>
                <w:sz w:val="20"/>
                <w:szCs w:val="20"/>
              </w:rPr>
            </w:pPr>
            <w:r w:rsidRPr="00573B7D">
              <w:rPr>
                <w:bCs/>
                <w:color w:val="000000"/>
                <w:sz w:val="20"/>
                <w:szCs w:val="20"/>
              </w:rPr>
              <w:t>26-06-2025: 5</w:t>
            </w:r>
          </w:p>
        </w:tc>
      </w:tr>
      <w:tr w:rsidR="00573B7D" w:rsidRPr="00AF1762" w14:paraId="6DC398AA" w14:textId="77777777" w:rsidTr="003F050B">
        <w:trPr>
          <w:cantSplit/>
          <w:trHeight w:val="841"/>
        </w:trPr>
        <w:tc>
          <w:tcPr>
            <w:tcW w:w="1343" w:type="dxa"/>
          </w:tcPr>
          <w:p w14:paraId="1C8A64C3" w14:textId="52B0C4F2" w:rsidR="00573B7D" w:rsidRPr="004D678C" w:rsidRDefault="00573B7D" w:rsidP="00573B7D">
            <w:pPr>
              <w:jc w:val="center"/>
              <w:rPr>
                <w:snapToGrid w:val="0"/>
                <w:sz w:val="20"/>
                <w:szCs w:val="20"/>
                <w:lang w:eastAsia="nl-NL"/>
              </w:rPr>
            </w:pPr>
            <w:r>
              <w:rPr>
                <w:snapToGrid w:val="0"/>
                <w:sz w:val="20"/>
                <w:szCs w:val="20"/>
                <w:lang w:eastAsia="nl-NL"/>
              </w:rPr>
              <w:lastRenderedPageBreak/>
              <w:t>009</w:t>
            </w:r>
          </w:p>
        </w:tc>
        <w:tc>
          <w:tcPr>
            <w:tcW w:w="1276" w:type="dxa"/>
          </w:tcPr>
          <w:p w14:paraId="04484D6F" w14:textId="369CB587" w:rsidR="00573B7D" w:rsidRPr="004D678C" w:rsidRDefault="00573B7D" w:rsidP="00573B7D">
            <w:pPr>
              <w:jc w:val="center"/>
              <w:rPr>
                <w:color w:val="000000"/>
                <w:sz w:val="20"/>
                <w:szCs w:val="20"/>
              </w:rPr>
            </w:pPr>
            <w:r>
              <w:rPr>
                <w:color w:val="000000"/>
                <w:sz w:val="20"/>
                <w:szCs w:val="20"/>
              </w:rPr>
              <w:t>02-04-2025</w:t>
            </w:r>
          </w:p>
        </w:tc>
        <w:tc>
          <w:tcPr>
            <w:tcW w:w="10206" w:type="dxa"/>
          </w:tcPr>
          <w:p w14:paraId="35FA323F" w14:textId="77777777" w:rsidR="00573B7D" w:rsidRPr="00D4616F" w:rsidRDefault="00573B7D" w:rsidP="00573B7D">
            <w:pPr>
              <w:autoSpaceDE w:val="0"/>
              <w:autoSpaceDN w:val="0"/>
              <w:adjustRightInd w:val="0"/>
              <w:rPr>
                <w:color w:val="000000"/>
                <w:sz w:val="20"/>
                <w:szCs w:val="20"/>
              </w:rPr>
            </w:pPr>
            <w:r w:rsidRPr="00D4616F">
              <w:rPr>
                <w:color w:val="000000"/>
                <w:sz w:val="20"/>
                <w:szCs w:val="20"/>
              </w:rPr>
              <w:t xml:space="preserve">In </w:t>
            </w:r>
            <w:r w:rsidRPr="00D4616F">
              <w:rPr>
                <w:i/>
                <w:color w:val="000000"/>
                <w:sz w:val="20"/>
                <w:szCs w:val="20"/>
              </w:rPr>
              <w:t xml:space="preserve">GSP Schenk Aangifte 2025 is ten onrechte 5% </w:t>
            </w:r>
            <w:r>
              <w:rPr>
                <w:i/>
                <w:color w:val="000000"/>
                <w:sz w:val="20"/>
                <w:szCs w:val="20"/>
              </w:rPr>
              <w:t xml:space="preserve">beleggingsmarge ex art. </w:t>
            </w:r>
            <w:r w:rsidRPr="00E553E7">
              <w:rPr>
                <w:i/>
                <w:color w:val="000000"/>
                <w:sz w:val="20"/>
                <w:szCs w:val="20"/>
              </w:rPr>
              <w:t>35c lid 1 sub c ten tweede</w:t>
            </w:r>
            <w:r>
              <w:rPr>
                <w:i/>
                <w:color w:val="000000"/>
                <w:sz w:val="20"/>
                <w:szCs w:val="20"/>
              </w:rPr>
              <w:t xml:space="preserve"> Successiewet opgenomen</w:t>
            </w:r>
          </w:p>
          <w:p w14:paraId="5A667CAB" w14:textId="77777777" w:rsidR="00573B7D" w:rsidRPr="00D4616F" w:rsidRDefault="00573B7D" w:rsidP="00573B7D">
            <w:pPr>
              <w:autoSpaceDE w:val="0"/>
              <w:autoSpaceDN w:val="0"/>
              <w:adjustRightInd w:val="0"/>
              <w:rPr>
                <w:color w:val="000000"/>
                <w:sz w:val="20"/>
                <w:szCs w:val="20"/>
              </w:rPr>
            </w:pPr>
          </w:p>
          <w:p w14:paraId="28C98789" w14:textId="77777777" w:rsidR="00573B7D" w:rsidRPr="00D4616F" w:rsidRDefault="00573B7D" w:rsidP="00573B7D">
            <w:pPr>
              <w:autoSpaceDE w:val="0"/>
              <w:autoSpaceDN w:val="0"/>
              <w:adjustRightInd w:val="0"/>
              <w:rPr>
                <w:b/>
                <w:bCs/>
                <w:color w:val="000000"/>
                <w:sz w:val="20"/>
                <w:szCs w:val="20"/>
              </w:rPr>
            </w:pPr>
            <w:r w:rsidRPr="00D4616F">
              <w:rPr>
                <w:b/>
                <w:bCs/>
                <w:color w:val="000000"/>
                <w:sz w:val="20"/>
                <w:szCs w:val="20"/>
              </w:rPr>
              <w:t xml:space="preserve">Betreft: 5% </w:t>
            </w:r>
            <w:r>
              <w:rPr>
                <w:b/>
                <w:bCs/>
                <w:color w:val="000000"/>
                <w:sz w:val="20"/>
                <w:szCs w:val="20"/>
              </w:rPr>
              <w:t>kwalificerend beleggingsvermogen</w:t>
            </w:r>
          </w:p>
          <w:p w14:paraId="56615D52" w14:textId="77777777" w:rsidR="00573B7D" w:rsidRPr="00D4616F" w:rsidRDefault="00573B7D" w:rsidP="00573B7D">
            <w:pPr>
              <w:autoSpaceDE w:val="0"/>
              <w:autoSpaceDN w:val="0"/>
              <w:adjustRightInd w:val="0"/>
              <w:rPr>
                <w:bCs/>
                <w:color w:val="000000"/>
                <w:sz w:val="20"/>
                <w:szCs w:val="20"/>
              </w:rPr>
            </w:pPr>
            <w:r w:rsidRPr="00D4616F">
              <w:rPr>
                <w:color w:val="000000"/>
                <w:sz w:val="20"/>
                <w:szCs w:val="20"/>
              </w:rPr>
              <w:t xml:space="preserve">Identificatienummer rubriek: </w:t>
            </w:r>
            <w:r w:rsidRPr="00E123F5">
              <w:rPr>
                <w:sz w:val="20"/>
                <w:szCs w:val="20"/>
              </w:rPr>
              <w:t>1753485</w:t>
            </w:r>
            <w:r w:rsidRPr="00D4616F">
              <w:rPr>
                <w:sz w:val="20"/>
                <w:szCs w:val="20"/>
              </w:rPr>
              <w:t>, 1753486, 1772627 en 1770097</w:t>
            </w:r>
          </w:p>
          <w:p w14:paraId="473CE58F" w14:textId="77777777" w:rsidR="00B955D2" w:rsidRDefault="00573B7D" w:rsidP="00573B7D">
            <w:pPr>
              <w:pStyle w:val="Default"/>
              <w:rPr>
                <w:sz w:val="20"/>
                <w:szCs w:val="20"/>
              </w:rPr>
            </w:pPr>
            <w:r w:rsidRPr="00D4616F">
              <w:rPr>
                <w:sz w:val="20"/>
                <w:szCs w:val="20"/>
              </w:rPr>
              <w:t>In GSP Schenk Aangifte 2025 wordt bij BM</w:t>
            </w:r>
            <w:r>
              <w:rPr>
                <w:sz w:val="20"/>
                <w:szCs w:val="20"/>
              </w:rPr>
              <w:t>G</w:t>
            </w:r>
            <w:r w:rsidRPr="00D4616F">
              <w:rPr>
                <w:sz w:val="20"/>
                <w:szCs w:val="20"/>
              </w:rPr>
              <w:t xml:space="preserve"> </w:t>
            </w:r>
            <w:r w:rsidRPr="00E123F5">
              <w:rPr>
                <w:sz w:val="20"/>
                <w:szCs w:val="20"/>
              </w:rPr>
              <w:t>1753485</w:t>
            </w:r>
            <w:r w:rsidRPr="00D4616F">
              <w:rPr>
                <w:sz w:val="20"/>
                <w:szCs w:val="20"/>
              </w:rPr>
              <w:t xml:space="preserve">, 1753486, 1772627 en 1770097 </w:t>
            </w:r>
            <w:r>
              <w:rPr>
                <w:sz w:val="20"/>
                <w:szCs w:val="20"/>
              </w:rPr>
              <w:t xml:space="preserve">ten onrechte </w:t>
            </w:r>
            <w:r w:rsidRPr="00D4616F">
              <w:rPr>
                <w:sz w:val="20"/>
                <w:szCs w:val="20"/>
              </w:rPr>
              <w:t xml:space="preserve">gesproken over </w:t>
            </w:r>
            <w:r w:rsidRPr="00E123F5">
              <w:rPr>
                <w:sz w:val="20"/>
                <w:szCs w:val="20"/>
              </w:rPr>
              <w:t xml:space="preserve">beleggingsvermogen </w:t>
            </w:r>
            <w:r w:rsidRPr="00D4616F">
              <w:rPr>
                <w:sz w:val="20"/>
                <w:szCs w:val="20"/>
              </w:rPr>
              <w:t>dat overeenkomstig</w:t>
            </w:r>
            <w:r w:rsidRPr="00E123F5">
              <w:rPr>
                <w:sz w:val="20"/>
                <w:szCs w:val="20"/>
              </w:rPr>
              <w:t xml:space="preserve"> artikel 35c lid 1 sub c ten tweede kwalificeert als ondernemingsvermogen</w:t>
            </w:r>
            <w:r>
              <w:rPr>
                <w:sz w:val="20"/>
                <w:szCs w:val="20"/>
              </w:rPr>
              <w:t xml:space="preserve"> </w:t>
            </w:r>
            <w:r w:rsidRPr="00E123F5">
              <w:rPr>
                <w:sz w:val="20"/>
                <w:szCs w:val="20"/>
              </w:rPr>
              <w:t>(5%</w:t>
            </w:r>
            <w:r w:rsidRPr="00D4616F">
              <w:rPr>
                <w:sz w:val="20"/>
                <w:szCs w:val="20"/>
              </w:rPr>
              <w:t xml:space="preserve">). </w:t>
            </w:r>
            <w:r>
              <w:rPr>
                <w:sz w:val="20"/>
                <w:szCs w:val="20"/>
              </w:rPr>
              <w:t xml:space="preserve">Dit is achterhaald en daarmee onjuist. </w:t>
            </w:r>
            <w:r w:rsidRPr="00E123F5">
              <w:rPr>
                <w:sz w:val="20"/>
                <w:szCs w:val="20"/>
              </w:rPr>
              <w:t xml:space="preserve">Er moet </w:t>
            </w:r>
            <w:r>
              <w:rPr>
                <w:sz w:val="20"/>
                <w:szCs w:val="20"/>
              </w:rPr>
              <w:t>(</w:t>
            </w:r>
            <w:r w:rsidRPr="00E123F5">
              <w:rPr>
                <w:sz w:val="20"/>
                <w:szCs w:val="20"/>
              </w:rPr>
              <w:t>dus</w:t>
            </w:r>
            <w:r>
              <w:rPr>
                <w:sz w:val="20"/>
                <w:szCs w:val="20"/>
              </w:rPr>
              <w:t>)</w:t>
            </w:r>
            <w:r w:rsidRPr="00E123F5">
              <w:rPr>
                <w:sz w:val="20"/>
                <w:szCs w:val="20"/>
              </w:rPr>
              <w:t xml:space="preserve"> geen rekening meer gehouden worden met deze 5% vrijgesteld beleggingsvermogen.</w:t>
            </w:r>
            <w:r w:rsidRPr="00D4616F">
              <w:rPr>
                <w:sz w:val="20"/>
                <w:szCs w:val="20"/>
              </w:rPr>
              <w:t xml:space="preserve"> </w:t>
            </w:r>
          </w:p>
          <w:p w14:paraId="4E2BD67B" w14:textId="77777777" w:rsidR="00B955D2" w:rsidRDefault="00B955D2" w:rsidP="00573B7D">
            <w:pPr>
              <w:pStyle w:val="Default"/>
              <w:rPr>
                <w:sz w:val="20"/>
                <w:szCs w:val="20"/>
              </w:rPr>
            </w:pPr>
          </w:p>
          <w:p w14:paraId="0DB40636" w14:textId="7043A987" w:rsidR="00573B7D" w:rsidRDefault="00B955D2" w:rsidP="00573B7D">
            <w:pPr>
              <w:pStyle w:val="Default"/>
              <w:rPr>
                <w:sz w:val="20"/>
                <w:szCs w:val="20"/>
              </w:rPr>
            </w:pPr>
            <w:r>
              <w:rPr>
                <w:sz w:val="20"/>
                <w:szCs w:val="20"/>
              </w:rPr>
              <w:t xml:space="preserve">26-06-2025; </w:t>
            </w:r>
            <w:r w:rsidR="00573B7D" w:rsidRPr="00D4616F">
              <w:rPr>
                <w:sz w:val="20"/>
                <w:szCs w:val="20"/>
              </w:rPr>
              <w:t xml:space="preserve">In de GSP 2026 </w:t>
            </w:r>
            <w:r>
              <w:rPr>
                <w:sz w:val="20"/>
                <w:szCs w:val="20"/>
              </w:rPr>
              <w:t>is dit</w:t>
            </w:r>
            <w:r w:rsidR="00573B7D" w:rsidRPr="00D4616F">
              <w:rPr>
                <w:sz w:val="20"/>
                <w:szCs w:val="20"/>
              </w:rPr>
              <w:t xml:space="preserve"> aangepast.</w:t>
            </w:r>
          </w:p>
          <w:p w14:paraId="64CF3E77" w14:textId="704608B9" w:rsidR="00573B7D" w:rsidRPr="001A4AB6" w:rsidRDefault="00573B7D" w:rsidP="00573B7D">
            <w:pPr>
              <w:pStyle w:val="Default"/>
              <w:rPr>
                <w:sz w:val="20"/>
                <w:szCs w:val="20"/>
              </w:rPr>
            </w:pPr>
          </w:p>
        </w:tc>
        <w:tc>
          <w:tcPr>
            <w:tcW w:w="1559" w:type="dxa"/>
          </w:tcPr>
          <w:p w14:paraId="7D9C3C56" w14:textId="360748FC" w:rsidR="00573B7D" w:rsidRPr="004D678C" w:rsidDel="0038791C" w:rsidRDefault="00573B7D" w:rsidP="00573B7D">
            <w:pPr>
              <w:rPr>
                <w:sz w:val="20"/>
                <w:szCs w:val="20"/>
              </w:rPr>
            </w:pPr>
            <w:r w:rsidRPr="00573B7D">
              <w:rPr>
                <w:bCs/>
                <w:color w:val="000000"/>
                <w:sz w:val="20"/>
                <w:szCs w:val="20"/>
              </w:rPr>
              <w:t>26-06-2025:</w:t>
            </w:r>
            <w:r>
              <w:rPr>
                <w:bCs/>
                <w:color w:val="000000"/>
                <w:sz w:val="20"/>
                <w:szCs w:val="20"/>
              </w:rPr>
              <w:t xml:space="preserve"> 5</w:t>
            </w:r>
          </w:p>
        </w:tc>
      </w:tr>
      <w:tr w:rsidR="00573B7D" w:rsidRPr="00AF1762" w14:paraId="05E56B9E" w14:textId="77777777" w:rsidTr="003F050B">
        <w:trPr>
          <w:cantSplit/>
          <w:trHeight w:val="699"/>
        </w:trPr>
        <w:tc>
          <w:tcPr>
            <w:tcW w:w="1343" w:type="dxa"/>
          </w:tcPr>
          <w:p w14:paraId="2234DD54" w14:textId="77777777" w:rsidR="00573B7D" w:rsidRPr="004D678C" w:rsidRDefault="00573B7D" w:rsidP="00573B7D">
            <w:pPr>
              <w:jc w:val="center"/>
              <w:rPr>
                <w:snapToGrid w:val="0"/>
                <w:sz w:val="20"/>
                <w:szCs w:val="20"/>
                <w:lang w:eastAsia="nl-NL"/>
              </w:rPr>
            </w:pPr>
            <w:r w:rsidRPr="004D678C">
              <w:rPr>
                <w:snapToGrid w:val="0"/>
                <w:sz w:val="20"/>
                <w:szCs w:val="20"/>
                <w:lang w:eastAsia="nl-NL"/>
              </w:rPr>
              <w:t>001</w:t>
            </w:r>
          </w:p>
        </w:tc>
        <w:tc>
          <w:tcPr>
            <w:tcW w:w="1276" w:type="dxa"/>
          </w:tcPr>
          <w:p w14:paraId="611B9803" w14:textId="77777777" w:rsidR="00573B7D" w:rsidRPr="004D678C" w:rsidRDefault="00573B7D" w:rsidP="00573B7D">
            <w:pPr>
              <w:rPr>
                <w:color w:val="000000"/>
                <w:sz w:val="20"/>
                <w:szCs w:val="20"/>
              </w:rPr>
            </w:pPr>
            <w:r w:rsidRPr="004D678C">
              <w:rPr>
                <w:color w:val="000000"/>
                <w:sz w:val="20"/>
                <w:szCs w:val="20"/>
              </w:rPr>
              <w:t xml:space="preserve">31-07-2018 </w:t>
            </w:r>
          </w:p>
        </w:tc>
        <w:tc>
          <w:tcPr>
            <w:tcW w:w="10206" w:type="dxa"/>
          </w:tcPr>
          <w:p w14:paraId="7AA38347" w14:textId="77777777" w:rsidR="00573B7D" w:rsidRPr="004D678C" w:rsidRDefault="00573B7D" w:rsidP="00573B7D">
            <w:pPr>
              <w:autoSpaceDE w:val="0"/>
              <w:autoSpaceDN w:val="0"/>
              <w:adjustRightInd w:val="0"/>
              <w:rPr>
                <w:color w:val="000000"/>
                <w:sz w:val="20"/>
                <w:szCs w:val="20"/>
              </w:rPr>
            </w:pPr>
            <w:r w:rsidRPr="004D678C">
              <w:rPr>
                <w:color w:val="000000"/>
                <w:sz w:val="20"/>
                <w:szCs w:val="20"/>
              </w:rPr>
              <w:t xml:space="preserve">Afwijking t.o.v. </w:t>
            </w:r>
            <w:r w:rsidRPr="00931CF5">
              <w:rPr>
                <w:i/>
                <w:color w:val="000000"/>
                <w:sz w:val="20"/>
                <w:szCs w:val="20"/>
              </w:rPr>
              <w:t>GSP Schenk Aangifte 2017 en later</w:t>
            </w:r>
          </w:p>
          <w:p w14:paraId="6DF032FA" w14:textId="77777777" w:rsidR="00573B7D" w:rsidRPr="004D678C" w:rsidRDefault="00573B7D" w:rsidP="00573B7D">
            <w:pPr>
              <w:autoSpaceDE w:val="0"/>
              <w:autoSpaceDN w:val="0"/>
              <w:adjustRightInd w:val="0"/>
              <w:rPr>
                <w:color w:val="000000"/>
                <w:sz w:val="20"/>
                <w:szCs w:val="20"/>
              </w:rPr>
            </w:pPr>
          </w:p>
          <w:p w14:paraId="32E08826" w14:textId="77777777" w:rsidR="00573B7D" w:rsidRPr="004D678C" w:rsidRDefault="00573B7D" w:rsidP="00573B7D">
            <w:pPr>
              <w:autoSpaceDE w:val="0"/>
              <w:autoSpaceDN w:val="0"/>
              <w:adjustRightInd w:val="0"/>
              <w:rPr>
                <w:b/>
                <w:bCs/>
                <w:color w:val="000000"/>
                <w:sz w:val="20"/>
                <w:szCs w:val="20"/>
              </w:rPr>
            </w:pPr>
            <w:r w:rsidRPr="004D678C">
              <w:rPr>
                <w:b/>
                <w:bCs/>
                <w:color w:val="000000"/>
                <w:sz w:val="20"/>
                <w:szCs w:val="20"/>
              </w:rPr>
              <w:t>Betreft: voorletters contactpersoon</w:t>
            </w:r>
          </w:p>
          <w:p w14:paraId="6AD3DFDC" w14:textId="77777777" w:rsidR="00573B7D" w:rsidRPr="004D678C" w:rsidRDefault="00573B7D" w:rsidP="00573B7D">
            <w:pPr>
              <w:autoSpaceDE w:val="0"/>
              <w:autoSpaceDN w:val="0"/>
              <w:adjustRightInd w:val="0"/>
              <w:rPr>
                <w:color w:val="000000"/>
                <w:sz w:val="20"/>
                <w:szCs w:val="20"/>
              </w:rPr>
            </w:pPr>
            <w:r w:rsidRPr="004D678C">
              <w:rPr>
                <w:color w:val="000000"/>
                <w:sz w:val="20"/>
                <w:szCs w:val="20"/>
              </w:rPr>
              <w:t>Identificatienummer rubriek: 1756985</w:t>
            </w:r>
          </w:p>
          <w:p w14:paraId="5D3FF4C1" w14:textId="77777777" w:rsidR="00573B7D" w:rsidRPr="004D678C" w:rsidRDefault="00573B7D" w:rsidP="00573B7D">
            <w:pPr>
              <w:autoSpaceDE w:val="0"/>
              <w:autoSpaceDN w:val="0"/>
              <w:adjustRightInd w:val="0"/>
              <w:rPr>
                <w:color w:val="000000"/>
                <w:sz w:val="20"/>
                <w:szCs w:val="20"/>
              </w:rPr>
            </w:pPr>
          </w:p>
          <w:p w14:paraId="75B12DB2" w14:textId="77777777" w:rsidR="00573B7D" w:rsidRDefault="00573B7D" w:rsidP="00573B7D">
            <w:pPr>
              <w:autoSpaceDE w:val="0"/>
              <w:autoSpaceDN w:val="0"/>
              <w:adjustRightInd w:val="0"/>
              <w:rPr>
                <w:color w:val="000000"/>
                <w:sz w:val="20"/>
                <w:szCs w:val="20"/>
              </w:rPr>
            </w:pPr>
            <w:r w:rsidRPr="004D678C">
              <w:rPr>
                <w:color w:val="000000"/>
                <w:sz w:val="20"/>
                <w:szCs w:val="20"/>
              </w:rPr>
              <w:t>Voorletters contactpersoon is optioneel in het XBRL-bericht, maar dat levert bij</w:t>
            </w:r>
            <w:r>
              <w:rPr>
                <w:color w:val="000000"/>
                <w:sz w:val="20"/>
                <w:szCs w:val="20"/>
              </w:rPr>
              <w:t xml:space="preserve"> de verwerking een probleem op.</w:t>
            </w:r>
          </w:p>
          <w:p w14:paraId="24990615" w14:textId="77777777" w:rsidR="00573B7D" w:rsidRDefault="00573B7D" w:rsidP="00573B7D">
            <w:pPr>
              <w:autoSpaceDE w:val="0"/>
              <w:autoSpaceDN w:val="0"/>
              <w:adjustRightInd w:val="0"/>
              <w:rPr>
                <w:color w:val="000000"/>
                <w:sz w:val="20"/>
                <w:szCs w:val="20"/>
              </w:rPr>
            </w:pPr>
          </w:p>
          <w:p w14:paraId="1F89FFBD" w14:textId="77777777" w:rsidR="00573B7D" w:rsidRDefault="00573B7D" w:rsidP="00573B7D">
            <w:pPr>
              <w:rPr>
                <w:b/>
                <w:sz w:val="20"/>
                <w:szCs w:val="20"/>
              </w:rPr>
            </w:pPr>
            <w:r w:rsidRPr="007279D0">
              <w:rPr>
                <w:b/>
                <w:sz w:val="20"/>
                <w:szCs w:val="20"/>
              </w:rPr>
              <w:t>2017 en 2018:</w:t>
            </w:r>
          </w:p>
          <w:p w14:paraId="0C24BCEC" w14:textId="77777777" w:rsidR="00573B7D" w:rsidRDefault="00573B7D" w:rsidP="00573B7D">
            <w:pPr>
              <w:autoSpaceDE w:val="0"/>
              <w:autoSpaceDN w:val="0"/>
              <w:adjustRightInd w:val="0"/>
              <w:rPr>
                <w:color w:val="000000"/>
                <w:sz w:val="20"/>
                <w:szCs w:val="20"/>
              </w:rPr>
            </w:pPr>
            <w:r w:rsidRPr="00E66E2D">
              <w:rPr>
                <w:color w:val="000000"/>
                <w:sz w:val="20"/>
                <w:szCs w:val="20"/>
                <w:u w:val="single"/>
              </w:rPr>
              <w:t>Workaround:</w:t>
            </w:r>
            <w:r w:rsidRPr="004D678C">
              <w:rPr>
                <w:color w:val="000000"/>
                <w:sz w:val="20"/>
                <w:szCs w:val="20"/>
              </w:rPr>
              <w:t xml:space="preserve"> Graag de voorletters contactpersoon gevuld aanleveren. Als de voorletters niet bekend zijn, dan graag een underscore _ gebruiken.</w:t>
            </w:r>
          </w:p>
          <w:p w14:paraId="58B575A4" w14:textId="77777777" w:rsidR="00573B7D" w:rsidRDefault="00573B7D" w:rsidP="00573B7D">
            <w:pPr>
              <w:autoSpaceDE w:val="0"/>
              <w:autoSpaceDN w:val="0"/>
              <w:adjustRightInd w:val="0"/>
              <w:rPr>
                <w:color w:val="000000"/>
                <w:sz w:val="20"/>
                <w:szCs w:val="20"/>
              </w:rPr>
            </w:pPr>
          </w:p>
          <w:p w14:paraId="1C7F2436" w14:textId="2537FE94" w:rsidR="00573B7D" w:rsidRDefault="00573B7D" w:rsidP="00573B7D">
            <w:pPr>
              <w:rPr>
                <w:b/>
                <w:sz w:val="20"/>
                <w:szCs w:val="20"/>
              </w:rPr>
            </w:pPr>
            <w:r w:rsidRPr="007279D0">
              <w:rPr>
                <w:b/>
                <w:sz w:val="20"/>
                <w:szCs w:val="20"/>
              </w:rPr>
              <w:t>2019</w:t>
            </w:r>
            <w:r>
              <w:rPr>
                <w:b/>
                <w:sz w:val="20"/>
                <w:szCs w:val="20"/>
              </w:rPr>
              <w:t xml:space="preserve">-heden: </w:t>
            </w:r>
          </w:p>
          <w:p w14:paraId="7DB11D73" w14:textId="77777777" w:rsidR="00573B7D" w:rsidRDefault="00573B7D" w:rsidP="00573B7D">
            <w:pPr>
              <w:autoSpaceDE w:val="0"/>
              <w:autoSpaceDN w:val="0"/>
              <w:adjustRightInd w:val="0"/>
              <w:rPr>
                <w:sz w:val="20"/>
                <w:szCs w:val="20"/>
              </w:rPr>
            </w:pPr>
            <w:r>
              <w:rPr>
                <w:sz w:val="20"/>
                <w:szCs w:val="20"/>
              </w:rPr>
              <w:t>Verwerking aangepast, waardoor ermee kan worden omgegaan dat de voorletters ontbreken en de rubriek dus daadwerkelijk optioneel is.</w:t>
            </w:r>
          </w:p>
          <w:p w14:paraId="46D1119B" w14:textId="3639C079" w:rsidR="00573B7D" w:rsidRPr="004D678C" w:rsidRDefault="00573B7D" w:rsidP="00573B7D">
            <w:pPr>
              <w:autoSpaceDE w:val="0"/>
              <w:autoSpaceDN w:val="0"/>
              <w:adjustRightInd w:val="0"/>
              <w:rPr>
                <w:color w:val="000000"/>
                <w:sz w:val="20"/>
                <w:szCs w:val="20"/>
              </w:rPr>
            </w:pPr>
          </w:p>
        </w:tc>
        <w:tc>
          <w:tcPr>
            <w:tcW w:w="1559" w:type="dxa"/>
          </w:tcPr>
          <w:p w14:paraId="1900B94B" w14:textId="345C535C" w:rsidR="00573B7D" w:rsidRDefault="00573B7D" w:rsidP="00573B7D">
            <w:pPr>
              <w:rPr>
                <w:b/>
                <w:sz w:val="20"/>
                <w:szCs w:val="20"/>
              </w:rPr>
            </w:pPr>
            <w:r w:rsidRPr="00573B7D">
              <w:rPr>
                <w:bCs/>
                <w:sz w:val="20"/>
                <w:szCs w:val="20"/>
              </w:rPr>
              <w:t>2019:</w:t>
            </w:r>
            <w:r>
              <w:rPr>
                <w:b/>
                <w:sz w:val="20"/>
                <w:szCs w:val="20"/>
              </w:rPr>
              <w:t xml:space="preserve"> </w:t>
            </w:r>
            <w:r w:rsidRPr="005B3296">
              <w:rPr>
                <w:bCs/>
                <w:sz w:val="20"/>
                <w:szCs w:val="20"/>
              </w:rPr>
              <w:t>5</w:t>
            </w:r>
          </w:p>
          <w:p w14:paraId="743DE775" w14:textId="702E2B23" w:rsidR="00573B7D" w:rsidRPr="007279D0" w:rsidDel="0038791C" w:rsidRDefault="00573B7D" w:rsidP="00573B7D">
            <w:pPr>
              <w:rPr>
                <w:sz w:val="20"/>
                <w:szCs w:val="20"/>
              </w:rPr>
            </w:pPr>
          </w:p>
        </w:tc>
      </w:tr>
    </w:tbl>
    <w:p w14:paraId="42C70CD2" w14:textId="2933092A" w:rsidR="005851D2" w:rsidRPr="00AF1762" w:rsidRDefault="005851D2" w:rsidP="00A65366">
      <w:pPr>
        <w:rPr>
          <w:sz w:val="20"/>
          <w:szCs w:val="20"/>
        </w:rPr>
      </w:pPr>
    </w:p>
    <w:sectPr w:rsidR="005851D2" w:rsidRPr="00AF1762" w:rsidSect="002B018E">
      <w:footerReference w:type="default" r:id="rId9"/>
      <w:headerReference w:type="first" r:id="rId10"/>
      <w:pgSz w:w="16838" w:h="11906" w:orient="landscape" w:code="9"/>
      <w:pgMar w:top="567" w:right="284" w:bottom="567"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DF4C" w14:textId="77777777" w:rsidR="00EB5D66" w:rsidRDefault="00EB5D66" w:rsidP="00012FDF">
      <w:r>
        <w:separator/>
      </w:r>
    </w:p>
  </w:endnote>
  <w:endnote w:type="continuationSeparator" w:id="0">
    <w:p w14:paraId="735B451D" w14:textId="77777777" w:rsidR="00EB5D66" w:rsidRDefault="00EB5D66" w:rsidP="0001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00E3" w14:textId="77777777" w:rsidR="00B50B34" w:rsidRDefault="00B50B34" w:rsidP="00B50B34">
    <w:pPr>
      <w:pStyle w:val="Voettekst"/>
    </w:pPr>
    <w:r>
      <w:t xml:space="preserve">Known error list </w:t>
    </w:r>
    <w:r w:rsidR="00D155FF">
      <w:t>Schenk</w:t>
    </w:r>
    <w:r>
      <w:t xml:space="preserve">belasting </w:t>
    </w:r>
    <w:r w:rsidR="00B80A7B">
      <w:t>Aangifte</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sdt>
      <w:sdtPr>
        <w:id w:val="22140688"/>
        <w:docPartObj>
          <w:docPartGallery w:val="Page Numbers (Bottom of Page)"/>
          <w:docPartUnique/>
        </w:docPartObj>
      </w:sdtPr>
      <w:sdtEndPr/>
      <w:sdtContent>
        <w:r>
          <w:fldChar w:fldCharType="begin"/>
        </w:r>
        <w:r>
          <w:instrText>PAGE   \* MERGEFORMAT</w:instrText>
        </w:r>
        <w:r>
          <w:fldChar w:fldCharType="separate"/>
        </w:r>
        <w:r w:rsidR="00915053">
          <w:rPr>
            <w:noProof/>
          </w:rPr>
          <w:t>2</w:t>
        </w:r>
        <w:r>
          <w:fldChar w:fldCharType="end"/>
        </w:r>
      </w:sdtContent>
    </w:sdt>
  </w:p>
  <w:p w14:paraId="40E6FCCD" w14:textId="77777777" w:rsidR="00B8095D" w:rsidRPr="00BD66AC" w:rsidRDefault="00B8095D" w:rsidP="00352612">
    <w:pPr>
      <w:pStyle w:val="Voettekst"/>
      <w:jc w:val="cen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AF8B7" w14:textId="77777777" w:rsidR="00EB5D66" w:rsidRDefault="00EB5D66" w:rsidP="00012FDF">
      <w:r>
        <w:separator/>
      </w:r>
    </w:p>
  </w:footnote>
  <w:footnote w:type="continuationSeparator" w:id="0">
    <w:p w14:paraId="75661B2D" w14:textId="77777777" w:rsidR="00EB5D66" w:rsidRDefault="00EB5D66" w:rsidP="0001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C75B" w14:textId="77777777" w:rsidR="00B8095D" w:rsidRDefault="00B8095D" w:rsidP="000F2F51">
    <w:pPr>
      <w:pStyle w:val="Koptekst"/>
      <w:tabs>
        <w:tab w:val="clear" w:pos="9072"/>
        <w:tab w:val="left" w:pos="5370"/>
      </w:tabs>
      <w:rPr>
        <w:noProof/>
        <w:lang w:eastAsia="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B5371FE"/>
    <w:multiLevelType w:val="hybridMultilevel"/>
    <w:tmpl w:val="E13C66FC"/>
    <w:lvl w:ilvl="0" w:tplc="BCFA5538">
      <w:start w:val="3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F85682"/>
    <w:multiLevelType w:val="hybridMultilevel"/>
    <w:tmpl w:val="259C2F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74142DE"/>
    <w:multiLevelType w:val="hybridMultilevel"/>
    <w:tmpl w:val="C49653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8786A6C"/>
    <w:multiLevelType w:val="singleLevel"/>
    <w:tmpl w:val="0413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7F1E6A0A"/>
    <w:multiLevelType w:val="hybridMultilevel"/>
    <w:tmpl w:val="C49653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86291748">
    <w:abstractNumId w:val="2"/>
  </w:num>
  <w:num w:numId="2" w16cid:durableId="1829907008">
    <w:abstractNumId w:val="1"/>
  </w:num>
  <w:num w:numId="3" w16cid:durableId="117719735">
    <w:abstractNumId w:val="0"/>
  </w:num>
  <w:num w:numId="4" w16cid:durableId="590941580">
    <w:abstractNumId w:val="1"/>
  </w:num>
  <w:num w:numId="5" w16cid:durableId="1580675044">
    <w:abstractNumId w:val="4"/>
  </w:num>
  <w:num w:numId="6" w16cid:durableId="113058697">
    <w:abstractNumId w:val="5"/>
  </w:num>
  <w:num w:numId="7" w16cid:durableId="219369735">
    <w:abstractNumId w:val="2"/>
  </w:num>
  <w:num w:numId="8" w16cid:durableId="1937790988">
    <w:abstractNumId w:val="0"/>
  </w:num>
  <w:num w:numId="9" w16cid:durableId="834495552">
    <w:abstractNumId w:val="6"/>
  </w:num>
  <w:num w:numId="10" w16cid:durableId="572396804">
    <w:abstractNumId w:val="9"/>
  </w:num>
  <w:num w:numId="11" w16cid:durableId="485246310">
    <w:abstractNumId w:val="7"/>
  </w:num>
  <w:num w:numId="12" w16cid:durableId="2045323882">
    <w:abstractNumId w:val="8"/>
  </w:num>
  <w:num w:numId="13" w16cid:durableId="2085176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FDF"/>
    <w:rsid w:val="00012FDF"/>
    <w:rsid w:val="00013365"/>
    <w:rsid w:val="00042F54"/>
    <w:rsid w:val="00044DFF"/>
    <w:rsid w:val="00066172"/>
    <w:rsid w:val="000730C5"/>
    <w:rsid w:val="00081D35"/>
    <w:rsid w:val="00082E34"/>
    <w:rsid w:val="000B56F5"/>
    <w:rsid w:val="000B6AE6"/>
    <w:rsid w:val="000B7622"/>
    <w:rsid w:val="000C2A41"/>
    <w:rsid w:val="000C75D6"/>
    <w:rsid w:val="000D1E61"/>
    <w:rsid w:val="000E10D7"/>
    <w:rsid w:val="000E192B"/>
    <w:rsid w:val="000E4513"/>
    <w:rsid w:val="000E5C89"/>
    <w:rsid w:val="000F0A32"/>
    <w:rsid w:val="000F2F51"/>
    <w:rsid w:val="000F5A14"/>
    <w:rsid w:val="0010243E"/>
    <w:rsid w:val="00102D38"/>
    <w:rsid w:val="00103CED"/>
    <w:rsid w:val="001057C1"/>
    <w:rsid w:val="001057D8"/>
    <w:rsid w:val="00115A50"/>
    <w:rsid w:val="00117DF3"/>
    <w:rsid w:val="00140491"/>
    <w:rsid w:val="00143B9F"/>
    <w:rsid w:val="00150C72"/>
    <w:rsid w:val="00150F2A"/>
    <w:rsid w:val="00151317"/>
    <w:rsid w:val="0016448C"/>
    <w:rsid w:val="001656B6"/>
    <w:rsid w:val="00167A58"/>
    <w:rsid w:val="00174BA1"/>
    <w:rsid w:val="00177FF0"/>
    <w:rsid w:val="00194EB4"/>
    <w:rsid w:val="001A4AB6"/>
    <w:rsid w:val="001A4ACA"/>
    <w:rsid w:val="001D07C9"/>
    <w:rsid w:val="001E10EF"/>
    <w:rsid w:val="001E1621"/>
    <w:rsid w:val="001E4535"/>
    <w:rsid w:val="001F7BE5"/>
    <w:rsid w:val="002054A6"/>
    <w:rsid w:val="00212E35"/>
    <w:rsid w:val="002178E7"/>
    <w:rsid w:val="002258B8"/>
    <w:rsid w:val="002262B8"/>
    <w:rsid w:val="0022703D"/>
    <w:rsid w:val="00232DC0"/>
    <w:rsid w:val="00241DE5"/>
    <w:rsid w:val="00242922"/>
    <w:rsid w:val="002430C1"/>
    <w:rsid w:val="0024559E"/>
    <w:rsid w:val="002463B8"/>
    <w:rsid w:val="00246DC3"/>
    <w:rsid w:val="00263821"/>
    <w:rsid w:val="002642A5"/>
    <w:rsid w:val="00270560"/>
    <w:rsid w:val="00271966"/>
    <w:rsid w:val="00275C50"/>
    <w:rsid w:val="00275C9D"/>
    <w:rsid w:val="00275CE6"/>
    <w:rsid w:val="002819EC"/>
    <w:rsid w:val="00281A57"/>
    <w:rsid w:val="00296276"/>
    <w:rsid w:val="002A6674"/>
    <w:rsid w:val="002B018E"/>
    <w:rsid w:val="002B0824"/>
    <w:rsid w:val="002B3C99"/>
    <w:rsid w:val="002B600D"/>
    <w:rsid w:val="002C0BF5"/>
    <w:rsid w:val="002C5872"/>
    <w:rsid w:val="002C61A5"/>
    <w:rsid w:val="002D69C6"/>
    <w:rsid w:val="002E1CDC"/>
    <w:rsid w:val="002E33E8"/>
    <w:rsid w:val="002E572B"/>
    <w:rsid w:val="002F6C2F"/>
    <w:rsid w:val="00310B62"/>
    <w:rsid w:val="003136A2"/>
    <w:rsid w:val="003249FB"/>
    <w:rsid w:val="00325676"/>
    <w:rsid w:val="00325C69"/>
    <w:rsid w:val="00335970"/>
    <w:rsid w:val="0034042E"/>
    <w:rsid w:val="00352612"/>
    <w:rsid w:val="00352C12"/>
    <w:rsid w:val="00353CB8"/>
    <w:rsid w:val="00362215"/>
    <w:rsid w:val="00362AD8"/>
    <w:rsid w:val="00374864"/>
    <w:rsid w:val="00375355"/>
    <w:rsid w:val="003767DC"/>
    <w:rsid w:val="003862B1"/>
    <w:rsid w:val="0038791C"/>
    <w:rsid w:val="00387DE5"/>
    <w:rsid w:val="00393AC0"/>
    <w:rsid w:val="00395B1E"/>
    <w:rsid w:val="003A32BC"/>
    <w:rsid w:val="003D1A29"/>
    <w:rsid w:val="003D4B29"/>
    <w:rsid w:val="003E52CA"/>
    <w:rsid w:val="003E5BAE"/>
    <w:rsid w:val="003F050B"/>
    <w:rsid w:val="003F218A"/>
    <w:rsid w:val="004017F5"/>
    <w:rsid w:val="00401F5F"/>
    <w:rsid w:val="004070C3"/>
    <w:rsid w:val="00410857"/>
    <w:rsid w:val="00413B22"/>
    <w:rsid w:val="00416222"/>
    <w:rsid w:val="00416359"/>
    <w:rsid w:val="00417EF3"/>
    <w:rsid w:val="0042787C"/>
    <w:rsid w:val="004507AE"/>
    <w:rsid w:val="00450EE4"/>
    <w:rsid w:val="004736AD"/>
    <w:rsid w:val="0047649D"/>
    <w:rsid w:val="00483560"/>
    <w:rsid w:val="00490290"/>
    <w:rsid w:val="00492487"/>
    <w:rsid w:val="00495059"/>
    <w:rsid w:val="004965EE"/>
    <w:rsid w:val="004A2BF4"/>
    <w:rsid w:val="004A322F"/>
    <w:rsid w:val="004A40E7"/>
    <w:rsid w:val="004A5097"/>
    <w:rsid w:val="004A7846"/>
    <w:rsid w:val="004C2B94"/>
    <w:rsid w:val="004D1CEE"/>
    <w:rsid w:val="004D23A7"/>
    <w:rsid w:val="004D24E7"/>
    <w:rsid w:val="004D2A85"/>
    <w:rsid w:val="004D678C"/>
    <w:rsid w:val="004E183F"/>
    <w:rsid w:val="004E6E85"/>
    <w:rsid w:val="004F4D44"/>
    <w:rsid w:val="0050442C"/>
    <w:rsid w:val="00506805"/>
    <w:rsid w:val="00510386"/>
    <w:rsid w:val="00515820"/>
    <w:rsid w:val="005164E8"/>
    <w:rsid w:val="00523E8B"/>
    <w:rsid w:val="00533A32"/>
    <w:rsid w:val="005364DD"/>
    <w:rsid w:val="0054137B"/>
    <w:rsid w:val="00543B80"/>
    <w:rsid w:val="00555E64"/>
    <w:rsid w:val="0056274F"/>
    <w:rsid w:val="00573B7D"/>
    <w:rsid w:val="0057460F"/>
    <w:rsid w:val="00582CC4"/>
    <w:rsid w:val="00584085"/>
    <w:rsid w:val="005851D2"/>
    <w:rsid w:val="00595C95"/>
    <w:rsid w:val="005A0A41"/>
    <w:rsid w:val="005A1E8D"/>
    <w:rsid w:val="005A7642"/>
    <w:rsid w:val="005A7BDE"/>
    <w:rsid w:val="005B1202"/>
    <w:rsid w:val="005B3296"/>
    <w:rsid w:val="005B3D33"/>
    <w:rsid w:val="005B6126"/>
    <w:rsid w:val="005B7486"/>
    <w:rsid w:val="005B79D7"/>
    <w:rsid w:val="005C063F"/>
    <w:rsid w:val="005D1779"/>
    <w:rsid w:val="005D2955"/>
    <w:rsid w:val="005D4600"/>
    <w:rsid w:val="005D5BDE"/>
    <w:rsid w:val="005E09E4"/>
    <w:rsid w:val="005F3B99"/>
    <w:rsid w:val="005F44D8"/>
    <w:rsid w:val="00602CFC"/>
    <w:rsid w:val="006060FB"/>
    <w:rsid w:val="00613DE1"/>
    <w:rsid w:val="00623A3C"/>
    <w:rsid w:val="00626A66"/>
    <w:rsid w:val="00632243"/>
    <w:rsid w:val="0063719A"/>
    <w:rsid w:val="00642E3B"/>
    <w:rsid w:val="00653381"/>
    <w:rsid w:val="00654577"/>
    <w:rsid w:val="00663968"/>
    <w:rsid w:val="0066400C"/>
    <w:rsid w:val="00671362"/>
    <w:rsid w:val="00675D62"/>
    <w:rsid w:val="00682090"/>
    <w:rsid w:val="00687E13"/>
    <w:rsid w:val="00691D20"/>
    <w:rsid w:val="0069649F"/>
    <w:rsid w:val="006A2F8E"/>
    <w:rsid w:val="006C134C"/>
    <w:rsid w:val="006C3C58"/>
    <w:rsid w:val="006C55A2"/>
    <w:rsid w:val="006C7657"/>
    <w:rsid w:val="006E4180"/>
    <w:rsid w:val="006E7CD8"/>
    <w:rsid w:val="006F2C63"/>
    <w:rsid w:val="006F7316"/>
    <w:rsid w:val="00704364"/>
    <w:rsid w:val="00711C1C"/>
    <w:rsid w:val="00720552"/>
    <w:rsid w:val="00723B0B"/>
    <w:rsid w:val="00723E9A"/>
    <w:rsid w:val="00725AC0"/>
    <w:rsid w:val="00726214"/>
    <w:rsid w:val="007279D0"/>
    <w:rsid w:val="00735ADF"/>
    <w:rsid w:val="007363CC"/>
    <w:rsid w:val="00741ABE"/>
    <w:rsid w:val="0074464F"/>
    <w:rsid w:val="007648C7"/>
    <w:rsid w:val="00764942"/>
    <w:rsid w:val="00766EAB"/>
    <w:rsid w:val="00770C1B"/>
    <w:rsid w:val="007808C2"/>
    <w:rsid w:val="00795AF5"/>
    <w:rsid w:val="007A0E7C"/>
    <w:rsid w:val="007B2DEC"/>
    <w:rsid w:val="007B30BE"/>
    <w:rsid w:val="007D6976"/>
    <w:rsid w:val="007E411D"/>
    <w:rsid w:val="007F515E"/>
    <w:rsid w:val="00802BF1"/>
    <w:rsid w:val="00816300"/>
    <w:rsid w:val="00822C79"/>
    <w:rsid w:val="00826C3D"/>
    <w:rsid w:val="00827FBB"/>
    <w:rsid w:val="00830F51"/>
    <w:rsid w:val="00836FD3"/>
    <w:rsid w:val="008417AB"/>
    <w:rsid w:val="00847DCA"/>
    <w:rsid w:val="0085264D"/>
    <w:rsid w:val="008555B1"/>
    <w:rsid w:val="00857936"/>
    <w:rsid w:val="008651E8"/>
    <w:rsid w:val="00876C74"/>
    <w:rsid w:val="008A5A4E"/>
    <w:rsid w:val="008A5F2E"/>
    <w:rsid w:val="008A79B5"/>
    <w:rsid w:val="008A7EAB"/>
    <w:rsid w:val="008B27A8"/>
    <w:rsid w:val="008C006F"/>
    <w:rsid w:val="008D22F3"/>
    <w:rsid w:val="008E33B7"/>
    <w:rsid w:val="008F067E"/>
    <w:rsid w:val="008F34C1"/>
    <w:rsid w:val="009014D4"/>
    <w:rsid w:val="00902CAA"/>
    <w:rsid w:val="00902FCF"/>
    <w:rsid w:val="009074C4"/>
    <w:rsid w:val="009110D5"/>
    <w:rsid w:val="00915053"/>
    <w:rsid w:val="00923989"/>
    <w:rsid w:val="00931CF5"/>
    <w:rsid w:val="00933CC6"/>
    <w:rsid w:val="0093463D"/>
    <w:rsid w:val="00935DB9"/>
    <w:rsid w:val="009418BC"/>
    <w:rsid w:val="0094624A"/>
    <w:rsid w:val="009462E9"/>
    <w:rsid w:val="009529A6"/>
    <w:rsid w:val="009563C5"/>
    <w:rsid w:val="00961051"/>
    <w:rsid w:val="0096142F"/>
    <w:rsid w:val="00961865"/>
    <w:rsid w:val="00962691"/>
    <w:rsid w:val="00963D9E"/>
    <w:rsid w:val="0097025B"/>
    <w:rsid w:val="009751CD"/>
    <w:rsid w:val="00976A14"/>
    <w:rsid w:val="00984F2F"/>
    <w:rsid w:val="00986B55"/>
    <w:rsid w:val="00991221"/>
    <w:rsid w:val="00992918"/>
    <w:rsid w:val="00992A60"/>
    <w:rsid w:val="00993B40"/>
    <w:rsid w:val="00997283"/>
    <w:rsid w:val="009A242C"/>
    <w:rsid w:val="009A27D2"/>
    <w:rsid w:val="009B6B6B"/>
    <w:rsid w:val="009D5DE1"/>
    <w:rsid w:val="009D7478"/>
    <w:rsid w:val="009E2560"/>
    <w:rsid w:val="009E2A0D"/>
    <w:rsid w:val="009E2ADA"/>
    <w:rsid w:val="00A03E3A"/>
    <w:rsid w:val="00A3305E"/>
    <w:rsid w:val="00A52528"/>
    <w:rsid w:val="00A61414"/>
    <w:rsid w:val="00A65366"/>
    <w:rsid w:val="00A658BE"/>
    <w:rsid w:val="00A65F4E"/>
    <w:rsid w:val="00A75854"/>
    <w:rsid w:val="00A902A7"/>
    <w:rsid w:val="00AA017F"/>
    <w:rsid w:val="00AB1B32"/>
    <w:rsid w:val="00AB3F70"/>
    <w:rsid w:val="00AD1EA6"/>
    <w:rsid w:val="00AD1FDE"/>
    <w:rsid w:val="00AF06A7"/>
    <w:rsid w:val="00AF1762"/>
    <w:rsid w:val="00B01343"/>
    <w:rsid w:val="00B077E8"/>
    <w:rsid w:val="00B13705"/>
    <w:rsid w:val="00B3307B"/>
    <w:rsid w:val="00B35F4C"/>
    <w:rsid w:val="00B37E38"/>
    <w:rsid w:val="00B426E0"/>
    <w:rsid w:val="00B46070"/>
    <w:rsid w:val="00B50B34"/>
    <w:rsid w:val="00B76DCB"/>
    <w:rsid w:val="00B8095D"/>
    <w:rsid w:val="00B80A7B"/>
    <w:rsid w:val="00B82378"/>
    <w:rsid w:val="00B84112"/>
    <w:rsid w:val="00B85ED8"/>
    <w:rsid w:val="00B955D2"/>
    <w:rsid w:val="00B96B99"/>
    <w:rsid w:val="00B9729E"/>
    <w:rsid w:val="00BB54A3"/>
    <w:rsid w:val="00BC4FF2"/>
    <w:rsid w:val="00BD0062"/>
    <w:rsid w:val="00BD66AC"/>
    <w:rsid w:val="00BE129F"/>
    <w:rsid w:val="00BE223B"/>
    <w:rsid w:val="00BE364D"/>
    <w:rsid w:val="00BE63FA"/>
    <w:rsid w:val="00C05927"/>
    <w:rsid w:val="00C05EB2"/>
    <w:rsid w:val="00C11889"/>
    <w:rsid w:val="00C179B0"/>
    <w:rsid w:val="00C23CAC"/>
    <w:rsid w:val="00C25350"/>
    <w:rsid w:val="00C25588"/>
    <w:rsid w:val="00C345CB"/>
    <w:rsid w:val="00C368C1"/>
    <w:rsid w:val="00C4611C"/>
    <w:rsid w:val="00C54029"/>
    <w:rsid w:val="00C72740"/>
    <w:rsid w:val="00C72A88"/>
    <w:rsid w:val="00C738E2"/>
    <w:rsid w:val="00C73B21"/>
    <w:rsid w:val="00C74952"/>
    <w:rsid w:val="00C82680"/>
    <w:rsid w:val="00C8468C"/>
    <w:rsid w:val="00C84AAA"/>
    <w:rsid w:val="00C86283"/>
    <w:rsid w:val="00CA0F03"/>
    <w:rsid w:val="00CA3EAD"/>
    <w:rsid w:val="00CA7289"/>
    <w:rsid w:val="00CB1540"/>
    <w:rsid w:val="00CB181E"/>
    <w:rsid w:val="00CB698F"/>
    <w:rsid w:val="00CB6BE9"/>
    <w:rsid w:val="00CC6D99"/>
    <w:rsid w:val="00CE37C0"/>
    <w:rsid w:val="00CF0534"/>
    <w:rsid w:val="00CF14C2"/>
    <w:rsid w:val="00CF1D4C"/>
    <w:rsid w:val="00CF26FB"/>
    <w:rsid w:val="00CF273B"/>
    <w:rsid w:val="00CF61A0"/>
    <w:rsid w:val="00CF7107"/>
    <w:rsid w:val="00D006EA"/>
    <w:rsid w:val="00D01BAB"/>
    <w:rsid w:val="00D050C1"/>
    <w:rsid w:val="00D11080"/>
    <w:rsid w:val="00D14B8C"/>
    <w:rsid w:val="00D155FF"/>
    <w:rsid w:val="00D24900"/>
    <w:rsid w:val="00D30DFF"/>
    <w:rsid w:val="00D31943"/>
    <w:rsid w:val="00D326B9"/>
    <w:rsid w:val="00D34679"/>
    <w:rsid w:val="00D42D5D"/>
    <w:rsid w:val="00D43EB2"/>
    <w:rsid w:val="00D464FB"/>
    <w:rsid w:val="00D5116B"/>
    <w:rsid w:val="00D61A83"/>
    <w:rsid w:val="00D64B56"/>
    <w:rsid w:val="00D6511E"/>
    <w:rsid w:val="00D660F1"/>
    <w:rsid w:val="00D7221F"/>
    <w:rsid w:val="00D74044"/>
    <w:rsid w:val="00D748B4"/>
    <w:rsid w:val="00D75476"/>
    <w:rsid w:val="00D76A6B"/>
    <w:rsid w:val="00D85DB0"/>
    <w:rsid w:val="00D90259"/>
    <w:rsid w:val="00D9048A"/>
    <w:rsid w:val="00DA38A5"/>
    <w:rsid w:val="00DB2EAF"/>
    <w:rsid w:val="00DB4135"/>
    <w:rsid w:val="00DB426E"/>
    <w:rsid w:val="00DB7C94"/>
    <w:rsid w:val="00DD1036"/>
    <w:rsid w:val="00DF38AF"/>
    <w:rsid w:val="00E04ACC"/>
    <w:rsid w:val="00E05320"/>
    <w:rsid w:val="00E24E87"/>
    <w:rsid w:val="00E33985"/>
    <w:rsid w:val="00E3586E"/>
    <w:rsid w:val="00E45B7C"/>
    <w:rsid w:val="00E50B88"/>
    <w:rsid w:val="00E62B09"/>
    <w:rsid w:val="00E62CF8"/>
    <w:rsid w:val="00E66E2D"/>
    <w:rsid w:val="00E718AA"/>
    <w:rsid w:val="00E91454"/>
    <w:rsid w:val="00E974CE"/>
    <w:rsid w:val="00EB0B48"/>
    <w:rsid w:val="00EB2609"/>
    <w:rsid w:val="00EB46BD"/>
    <w:rsid w:val="00EB5D66"/>
    <w:rsid w:val="00EB6685"/>
    <w:rsid w:val="00EB6A53"/>
    <w:rsid w:val="00EB741D"/>
    <w:rsid w:val="00EC4695"/>
    <w:rsid w:val="00ED3485"/>
    <w:rsid w:val="00EE4418"/>
    <w:rsid w:val="00EE7ABF"/>
    <w:rsid w:val="00EF51E9"/>
    <w:rsid w:val="00EF5296"/>
    <w:rsid w:val="00F0362D"/>
    <w:rsid w:val="00F106CB"/>
    <w:rsid w:val="00F264C2"/>
    <w:rsid w:val="00F3464A"/>
    <w:rsid w:val="00F37214"/>
    <w:rsid w:val="00F44AE9"/>
    <w:rsid w:val="00F60BBF"/>
    <w:rsid w:val="00F86474"/>
    <w:rsid w:val="00F94815"/>
    <w:rsid w:val="00F96B12"/>
    <w:rsid w:val="00FA01C9"/>
    <w:rsid w:val="00FA3B58"/>
    <w:rsid w:val="00FA776F"/>
    <w:rsid w:val="00FC1568"/>
    <w:rsid w:val="00FC53D7"/>
    <w:rsid w:val="00FD27B5"/>
    <w:rsid w:val="00FE72F3"/>
    <w:rsid w:val="00FF49AB"/>
    <w:rsid w:val="00FF5C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1FF2E1F"/>
  <w15:docId w15:val="{F36B2EE7-BD62-4C1A-916B-6762349A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9"/>
        <w:szCs w:val="19"/>
        <w:lang w:val="nl-N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274F"/>
  </w:style>
  <w:style w:type="paragraph" w:styleId="Kop1">
    <w:name w:val="heading 1"/>
    <w:basedOn w:val="Standaard"/>
    <w:next w:val="Standaard"/>
    <w:link w:val="Kop1Char"/>
    <w:uiPriority w:val="1"/>
    <w:qFormat/>
    <w:rsid w:val="0056274F"/>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56274F"/>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56274F"/>
    <w:pPr>
      <w:keepNext/>
      <w:widowControl w:val="0"/>
      <w:spacing w:before="240"/>
      <w:outlineLvl w:val="2"/>
    </w:pPr>
    <w:rPr>
      <w:rFonts w:eastAsiaTheme="majorEastAsia" w:cstheme="majorBidi"/>
      <w:bCs/>
      <w:i/>
      <w:kern w:val="32"/>
    </w:rPr>
  </w:style>
  <w:style w:type="paragraph" w:styleId="Kop4">
    <w:name w:val="heading 4"/>
    <w:basedOn w:val="Standaard"/>
    <w:next w:val="Standaard"/>
    <w:link w:val="Kop4Char"/>
    <w:uiPriority w:val="9"/>
    <w:unhideWhenUsed/>
    <w:rsid w:val="001A4ACA"/>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56274F"/>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56274F"/>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56274F"/>
    <w:rPr>
      <w:rFonts w:ascii="Verdana" w:eastAsiaTheme="majorEastAsia" w:hAnsi="Verdana" w:cstheme="majorBidi"/>
      <w:bCs/>
      <w:i/>
      <w:kern w:val="32"/>
      <w:sz w:val="18"/>
    </w:rPr>
  </w:style>
  <w:style w:type="paragraph" w:customStyle="1" w:styleId="Lijstbullet">
    <w:name w:val="Lijst bullet"/>
    <w:basedOn w:val="Standaard"/>
    <w:uiPriority w:val="2"/>
    <w:qFormat/>
    <w:rsid w:val="0056274F"/>
    <w:pPr>
      <w:numPr>
        <w:numId w:val="7"/>
      </w:numPr>
      <w:tabs>
        <w:tab w:val="left" w:pos="227"/>
      </w:tabs>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56274F"/>
    <w:pPr>
      <w:numPr>
        <w:numId w:val="8"/>
      </w:numPr>
    </w:pPr>
  </w:style>
  <w:style w:type="paragraph" w:styleId="Geenafstand">
    <w:name w:val="No Spacing"/>
    <w:uiPriority w:val="3"/>
    <w:rsid w:val="000E4513"/>
    <w:rPr>
      <w:rFonts w:ascii="Verdana" w:hAnsi="Verdana"/>
      <w:sz w:val="18"/>
    </w:rPr>
  </w:style>
  <w:style w:type="paragraph" w:styleId="Ballontekst">
    <w:name w:val="Balloon Text"/>
    <w:basedOn w:val="Standaard"/>
    <w:link w:val="BallontekstChar"/>
    <w:uiPriority w:val="99"/>
    <w:semiHidden/>
    <w:unhideWhenUsed/>
    <w:rsid w:val="00012FDF"/>
    <w:rPr>
      <w:rFonts w:ascii="Tahoma" w:hAnsi="Tahoma" w:cs="Tahoma"/>
      <w:sz w:val="16"/>
      <w:szCs w:val="16"/>
    </w:rPr>
  </w:style>
  <w:style w:type="character" w:customStyle="1" w:styleId="BallontekstChar">
    <w:name w:val="Ballontekst Char"/>
    <w:basedOn w:val="Standaardalinea-lettertype"/>
    <w:link w:val="Ballontekst"/>
    <w:uiPriority w:val="99"/>
    <w:semiHidden/>
    <w:rsid w:val="00012FDF"/>
    <w:rPr>
      <w:rFonts w:ascii="Tahoma" w:hAnsi="Tahoma" w:cs="Tahoma"/>
      <w:sz w:val="16"/>
      <w:szCs w:val="16"/>
    </w:rPr>
  </w:style>
  <w:style w:type="paragraph" w:styleId="Koptekst">
    <w:name w:val="header"/>
    <w:basedOn w:val="Standaard"/>
    <w:link w:val="KoptekstChar"/>
    <w:unhideWhenUsed/>
    <w:rsid w:val="00012FDF"/>
    <w:pPr>
      <w:tabs>
        <w:tab w:val="center" w:pos="4536"/>
        <w:tab w:val="right" w:pos="9072"/>
      </w:tabs>
    </w:pPr>
  </w:style>
  <w:style w:type="character" w:customStyle="1" w:styleId="KoptekstChar">
    <w:name w:val="Koptekst Char"/>
    <w:basedOn w:val="Standaardalinea-lettertype"/>
    <w:link w:val="Koptekst"/>
    <w:rsid w:val="00012FDF"/>
  </w:style>
  <w:style w:type="paragraph" w:styleId="Voettekst">
    <w:name w:val="footer"/>
    <w:basedOn w:val="Standaard"/>
    <w:link w:val="VoettekstChar"/>
    <w:uiPriority w:val="99"/>
    <w:unhideWhenUsed/>
    <w:rsid w:val="00012FDF"/>
    <w:pPr>
      <w:tabs>
        <w:tab w:val="center" w:pos="4536"/>
        <w:tab w:val="right" w:pos="9072"/>
      </w:tabs>
    </w:pPr>
  </w:style>
  <w:style w:type="character" w:customStyle="1" w:styleId="VoettekstChar">
    <w:name w:val="Voettekst Char"/>
    <w:basedOn w:val="Standaardalinea-lettertype"/>
    <w:link w:val="Voettekst"/>
    <w:uiPriority w:val="99"/>
    <w:rsid w:val="00012FDF"/>
  </w:style>
  <w:style w:type="character" w:customStyle="1" w:styleId="Kop4Char">
    <w:name w:val="Kop 4 Char"/>
    <w:basedOn w:val="Standaardalinea-lettertype"/>
    <w:link w:val="Kop4"/>
    <w:uiPriority w:val="9"/>
    <w:rsid w:val="001A4ACA"/>
    <w:rPr>
      <w:rFonts w:asciiTheme="majorHAnsi" w:eastAsiaTheme="majorEastAsia" w:hAnsiTheme="majorHAnsi" w:cstheme="majorBidi"/>
      <w:b/>
      <w:bCs/>
      <w:i/>
      <w:iCs/>
      <w:color w:val="4F81BD" w:themeColor="accent1"/>
    </w:rPr>
  </w:style>
  <w:style w:type="paragraph" w:styleId="Plattetekst2">
    <w:name w:val="Body Text 2"/>
    <w:basedOn w:val="Standaard"/>
    <w:link w:val="Plattetekst2Char"/>
    <w:semiHidden/>
    <w:rsid w:val="001A4ACA"/>
    <w:pPr>
      <w:widowControl w:val="0"/>
      <w:spacing w:line="240" w:lineRule="atLeast"/>
    </w:pPr>
    <w:rPr>
      <w:rFonts w:eastAsia="Times New Roman" w:cs="Times New Roman"/>
      <w:b/>
      <w:spacing w:val="5"/>
      <w:sz w:val="24"/>
      <w:szCs w:val="20"/>
      <w:lang w:eastAsia="nl-NL"/>
    </w:rPr>
  </w:style>
  <w:style w:type="character" w:customStyle="1" w:styleId="Plattetekst2Char">
    <w:name w:val="Platte tekst 2 Char"/>
    <w:basedOn w:val="Standaardalinea-lettertype"/>
    <w:link w:val="Plattetekst2"/>
    <w:semiHidden/>
    <w:rsid w:val="001A4ACA"/>
    <w:rPr>
      <w:rFonts w:eastAsia="Times New Roman" w:cs="Times New Roman"/>
      <w:b/>
      <w:spacing w:val="5"/>
      <w:sz w:val="24"/>
      <w:szCs w:val="20"/>
      <w:lang w:eastAsia="nl-NL"/>
    </w:rPr>
  </w:style>
  <w:style w:type="table" w:styleId="Tabelraster">
    <w:name w:val="Table Grid"/>
    <w:basedOn w:val="Standaardtabel"/>
    <w:uiPriority w:val="59"/>
    <w:rsid w:val="00B82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semiHidden/>
    <w:rsid w:val="00271966"/>
    <w:rPr>
      <w:color w:val="0000FF"/>
      <w:u w:val="single"/>
    </w:rPr>
  </w:style>
  <w:style w:type="paragraph" w:customStyle="1" w:styleId="Default">
    <w:name w:val="Default"/>
    <w:rsid w:val="00663968"/>
    <w:pPr>
      <w:autoSpaceDE w:val="0"/>
      <w:autoSpaceDN w:val="0"/>
      <w:adjustRightInd w:val="0"/>
    </w:pPr>
    <w:rPr>
      <w:color w:val="000000"/>
      <w:sz w:val="24"/>
      <w:szCs w:val="24"/>
    </w:rPr>
  </w:style>
  <w:style w:type="character" w:styleId="Verwijzingopmerking">
    <w:name w:val="annotation reference"/>
    <w:basedOn w:val="Standaardalinea-lettertype"/>
    <w:uiPriority w:val="99"/>
    <w:semiHidden/>
    <w:unhideWhenUsed/>
    <w:rsid w:val="00A61414"/>
    <w:rPr>
      <w:sz w:val="16"/>
      <w:szCs w:val="16"/>
    </w:rPr>
  </w:style>
  <w:style w:type="paragraph" w:styleId="Tekstopmerking">
    <w:name w:val="annotation text"/>
    <w:basedOn w:val="Standaard"/>
    <w:link w:val="TekstopmerkingChar"/>
    <w:uiPriority w:val="99"/>
    <w:semiHidden/>
    <w:unhideWhenUsed/>
    <w:rsid w:val="00A61414"/>
    <w:rPr>
      <w:sz w:val="20"/>
      <w:szCs w:val="20"/>
    </w:rPr>
  </w:style>
  <w:style w:type="character" w:customStyle="1" w:styleId="TekstopmerkingChar">
    <w:name w:val="Tekst opmerking Char"/>
    <w:basedOn w:val="Standaardalinea-lettertype"/>
    <w:link w:val="Tekstopmerking"/>
    <w:uiPriority w:val="99"/>
    <w:semiHidden/>
    <w:rsid w:val="00A61414"/>
    <w:rPr>
      <w:sz w:val="20"/>
      <w:szCs w:val="20"/>
    </w:rPr>
  </w:style>
  <w:style w:type="paragraph" w:styleId="Onderwerpvanopmerking">
    <w:name w:val="annotation subject"/>
    <w:basedOn w:val="Tekstopmerking"/>
    <w:next w:val="Tekstopmerking"/>
    <w:link w:val="OnderwerpvanopmerkingChar"/>
    <w:uiPriority w:val="99"/>
    <w:semiHidden/>
    <w:unhideWhenUsed/>
    <w:rsid w:val="00ED3485"/>
    <w:rPr>
      <w:b/>
      <w:bCs/>
    </w:rPr>
  </w:style>
  <w:style w:type="character" w:customStyle="1" w:styleId="OnderwerpvanopmerkingChar">
    <w:name w:val="Onderwerp van opmerking Char"/>
    <w:basedOn w:val="TekstopmerkingChar"/>
    <w:link w:val="Onderwerpvanopmerking"/>
    <w:uiPriority w:val="99"/>
    <w:semiHidden/>
    <w:rsid w:val="00ED3485"/>
    <w:rPr>
      <w:b/>
      <w:bCs/>
      <w:sz w:val="20"/>
      <w:szCs w:val="20"/>
    </w:rPr>
  </w:style>
  <w:style w:type="paragraph" w:styleId="Revisie">
    <w:name w:val="Revision"/>
    <w:hidden/>
    <w:uiPriority w:val="99"/>
    <w:semiHidden/>
    <w:rsid w:val="00066172"/>
  </w:style>
  <w:style w:type="paragraph" w:styleId="Duidelijkcitaat">
    <w:name w:val="Intense Quote"/>
    <w:basedOn w:val="Standaard"/>
    <w:next w:val="Standaard"/>
    <w:link w:val="DuidelijkcitaatChar"/>
    <w:uiPriority w:val="30"/>
    <w:qFormat/>
    <w:rsid w:val="008E33B7"/>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hAnsiTheme="minorHAnsi" w:cstheme="minorBidi"/>
      <w:i/>
      <w:iCs/>
      <w:color w:val="365F9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8E33B7"/>
    <w:rPr>
      <w:rFonts w:asciiTheme="minorHAnsi" w:hAnsiTheme="minorHAnsi" w:cstheme="minorBidi"/>
      <w:i/>
      <w:iCs/>
      <w:color w:val="365F91" w:themeColor="accent1" w:themeShade="BF"/>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9548">
      <w:bodyDiv w:val="1"/>
      <w:marLeft w:val="0"/>
      <w:marRight w:val="0"/>
      <w:marTop w:val="0"/>
      <w:marBottom w:val="0"/>
      <w:divBdr>
        <w:top w:val="none" w:sz="0" w:space="0" w:color="auto"/>
        <w:left w:val="none" w:sz="0" w:space="0" w:color="auto"/>
        <w:bottom w:val="none" w:sz="0" w:space="0" w:color="auto"/>
        <w:right w:val="none" w:sz="0" w:space="0" w:color="auto"/>
      </w:divBdr>
      <w:divsChild>
        <w:div w:id="1001396530">
          <w:marLeft w:val="0"/>
          <w:marRight w:val="0"/>
          <w:marTop w:val="0"/>
          <w:marBottom w:val="0"/>
          <w:divBdr>
            <w:top w:val="none" w:sz="0" w:space="0" w:color="auto"/>
            <w:left w:val="none" w:sz="0" w:space="0" w:color="auto"/>
            <w:bottom w:val="none" w:sz="0" w:space="0" w:color="auto"/>
            <w:right w:val="none" w:sz="0" w:space="0" w:color="auto"/>
          </w:divBdr>
          <w:divsChild>
            <w:div w:id="5036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872159">
      <w:bodyDiv w:val="1"/>
      <w:marLeft w:val="0"/>
      <w:marRight w:val="0"/>
      <w:marTop w:val="0"/>
      <w:marBottom w:val="0"/>
      <w:divBdr>
        <w:top w:val="none" w:sz="0" w:space="0" w:color="auto"/>
        <w:left w:val="none" w:sz="0" w:space="0" w:color="auto"/>
        <w:bottom w:val="none" w:sz="0" w:space="0" w:color="auto"/>
        <w:right w:val="none" w:sz="0" w:space="0" w:color="auto"/>
      </w:divBdr>
      <w:divsChild>
        <w:div w:id="712266922">
          <w:marLeft w:val="0"/>
          <w:marRight w:val="0"/>
          <w:marTop w:val="0"/>
          <w:marBottom w:val="0"/>
          <w:divBdr>
            <w:top w:val="none" w:sz="0" w:space="0" w:color="auto"/>
            <w:left w:val="none" w:sz="0" w:space="0" w:color="auto"/>
            <w:bottom w:val="none" w:sz="0" w:space="0" w:color="auto"/>
            <w:right w:val="none" w:sz="0" w:space="0" w:color="auto"/>
          </w:divBdr>
          <w:divsChild>
            <w:div w:id="56868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4183">
      <w:bodyDiv w:val="1"/>
      <w:marLeft w:val="0"/>
      <w:marRight w:val="0"/>
      <w:marTop w:val="0"/>
      <w:marBottom w:val="0"/>
      <w:divBdr>
        <w:top w:val="none" w:sz="0" w:space="0" w:color="auto"/>
        <w:left w:val="none" w:sz="0" w:space="0" w:color="auto"/>
        <w:bottom w:val="none" w:sz="0" w:space="0" w:color="auto"/>
        <w:right w:val="none" w:sz="0" w:space="0" w:color="auto"/>
      </w:divBdr>
      <w:divsChild>
        <w:div w:id="217933498">
          <w:marLeft w:val="0"/>
          <w:marRight w:val="0"/>
          <w:marTop w:val="0"/>
          <w:marBottom w:val="0"/>
          <w:divBdr>
            <w:top w:val="none" w:sz="0" w:space="0" w:color="auto"/>
            <w:left w:val="none" w:sz="0" w:space="0" w:color="auto"/>
            <w:bottom w:val="none" w:sz="0" w:space="0" w:color="auto"/>
            <w:right w:val="none" w:sz="0" w:space="0" w:color="auto"/>
          </w:divBdr>
          <w:divsChild>
            <w:div w:id="12623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50998">
      <w:bodyDiv w:val="1"/>
      <w:marLeft w:val="0"/>
      <w:marRight w:val="0"/>
      <w:marTop w:val="0"/>
      <w:marBottom w:val="0"/>
      <w:divBdr>
        <w:top w:val="none" w:sz="0" w:space="0" w:color="auto"/>
        <w:left w:val="none" w:sz="0" w:space="0" w:color="auto"/>
        <w:bottom w:val="none" w:sz="0" w:space="0" w:color="auto"/>
        <w:right w:val="none" w:sz="0" w:space="0" w:color="auto"/>
      </w:divBdr>
    </w:div>
    <w:div w:id="610941371">
      <w:bodyDiv w:val="1"/>
      <w:marLeft w:val="0"/>
      <w:marRight w:val="0"/>
      <w:marTop w:val="0"/>
      <w:marBottom w:val="0"/>
      <w:divBdr>
        <w:top w:val="none" w:sz="0" w:space="0" w:color="auto"/>
        <w:left w:val="none" w:sz="0" w:space="0" w:color="auto"/>
        <w:bottom w:val="none" w:sz="0" w:space="0" w:color="auto"/>
        <w:right w:val="none" w:sz="0" w:space="0" w:color="auto"/>
      </w:divBdr>
      <w:divsChild>
        <w:div w:id="384332492">
          <w:marLeft w:val="0"/>
          <w:marRight w:val="0"/>
          <w:marTop w:val="0"/>
          <w:marBottom w:val="0"/>
          <w:divBdr>
            <w:top w:val="none" w:sz="0" w:space="0" w:color="auto"/>
            <w:left w:val="none" w:sz="0" w:space="0" w:color="auto"/>
            <w:bottom w:val="none" w:sz="0" w:space="0" w:color="auto"/>
            <w:right w:val="none" w:sz="0" w:space="0" w:color="auto"/>
          </w:divBdr>
          <w:divsChild>
            <w:div w:id="580143746">
              <w:marLeft w:val="0"/>
              <w:marRight w:val="0"/>
              <w:marTop w:val="0"/>
              <w:marBottom w:val="0"/>
              <w:divBdr>
                <w:top w:val="none" w:sz="0" w:space="0" w:color="auto"/>
                <w:left w:val="none" w:sz="0" w:space="0" w:color="auto"/>
                <w:bottom w:val="none" w:sz="0" w:space="0" w:color="auto"/>
                <w:right w:val="none" w:sz="0" w:space="0" w:color="auto"/>
              </w:divBdr>
            </w:div>
            <w:div w:id="18660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11228">
      <w:bodyDiv w:val="1"/>
      <w:marLeft w:val="0"/>
      <w:marRight w:val="0"/>
      <w:marTop w:val="0"/>
      <w:marBottom w:val="0"/>
      <w:divBdr>
        <w:top w:val="none" w:sz="0" w:space="0" w:color="auto"/>
        <w:left w:val="none" w:sz="0" w:space="0" w:color="auto"/>
        <w:bottom w:val="none" w:sz="0" w:space="0" w:color="auto"/>
        <w:right w:val="none" w:sz="0" w:space="0" w:color="auto"/>
      </w:divBdr>
    </w:div>
    <w:div w:id="1356731842">
      <w:bodyDiv w:val="1"/>
      <w:marLeft w:val="0"/>
      <w:marRight w:val="0"/>
      <w:marTop w:val="0"/>
      <w:marBottom w:val="0"/>
      <w:divBdr>
        <w:top w:val="none" w:sz="0" w:space="0" w:color="auto"/>
        <w:left w:val="none" w:sz="0" w:space="0" w:color="auto"/>
        <w:bottom w:val="none" w:sz="0" w:space="0" w:color="auto"/>
        <w:right w:val="none" w:sz="0" w:space="0" w:color="auto"/>
      </w:divBdr>
    </w:div>
    <w:div w:id="1409225470">
      <w:bodyDiv w:val="1"/>
      <w:marLeft w:val="0"/>
      <w:marRight w:val="0"/>
      <w:marTop w:val="0"/>
      <w:marBottom w:val="0"/>
      <w:divBdr>
        <w:top w:val="none" w:sz="0" w:space="0" w:color="auto"/>
        <w:left w:val="none" w:sz="0" w:space="0" w:color="auto"/>
        <w:bottom w:val="none" w:sz="0" w:space="0" w:color="auto"/>
        <w:right w:val="none" w:sz="0" w:space="0" w:color="auto"/>
      </w:divBdr>
      <w:divsChild>
        <w:div w:id="1993873522">
          <w:marLeft w:val="0"/>
          <w:marRight w:val="0"/>
          <w:marTop w:val="0"/>
          <w:marBottom w:val="0"/>
          <w:divBdr>
            <w:top w:val="none" w:sz="0" w:space="0" w:color="auto"/>
            <w:left w:val="none" w:sz="0" w:space="0" w:color="auto"/>
            <w:bottom w:val="none" w:sz="0" w:space="0" w:color="auto"/>
            <w:right w:val="none" w:sz="0" w:space="0" w:color="auto"/>
          </w:divBdr>
          <w:divsChild>
            <w:div w:id="1837651464">
              <w:marLeft w:val="0"/>
              <w:marRight w:val="0"/>
              <w:marTop w:val="0"/>
              <w:marBottom w:val="0"/>
              <w:divBdr>
                <w:top w:val="none" w:sz="0" w:space="0" w:color="auto"/>
                <w:left w:val="none" w:sz="0" w:space="0" w:color="auto"/>
                <w:bottom w:val="none" w:sz="0" w:space="0" w:color="auto"/>
                <w:right w:val="none" w:sz="0" w:space="0" w:color="auto"/>
              </w:divBdr>
            </w:div>
            <w:div w:id="40730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20354-14A9-4B95-96A8-C02DB3C8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668</Words>
  <Characters>3677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L. Schotpoort</dc:creator>
  <cp:lastModifiedBy>Linda L. Janse</cp:lastModifiedBy>
  <cp:revision>4</cp:revision>
  <cp:lastPrinted>2020-11-16T13:26:00Z</cp:lastPrinted>
  <dcterms:created xsi:type="dcterms:W3CDTF">2025-12-12T12:40:00Z</dcterms:created>
  <dcterms:modified xsi:type="dcterms:W3CDTF">2026-04-24T07:23:00Z</dcterms:modified>
</cp:coreProperties>
</file>